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9D6F06" w14:textId="283AAE93" w:rsidR="007148F2" w:rsidRPr="00BF55CC" w:rsidRDefault="00BF55CC" w:rsidP="00BF55CC">
      <w:pPr>
        <w:spacing w:after="0"/>
        <w:ind w:hanging="709"/>
        <w:rPr>
          <w:rFonts w:ascii="Calibri Light" w:eastAsia="Times New Roman" w:hAnsi="Calibri Light" w:cs="Calibri Light"/>
          <w:color w:val="000000" w:themeColor="text1"/>
          <w:sz w:val="40"/>
          <w:szCs w:val="40"/>
        </w:rPr>
      </w:pPr>
      <w:r>
        <w:rPr>
          <w:rFonts w:ascii="Calibri Light" w:eastAsia="Times New Roman" w:hAnsi="Calibri Light" w:cs="Calibri Light"/>
          <w:b/>
          <w:bCs/>
          <w:color w:val="000000" w:themeColor="text1"/>
          <w:sz w:val="40"/>
          <w:szCs w:val="40"/>
        </w:rPr>
        <w:t xml:space="preserve">National Recycling Week – </w:t>
      </w:r>
      <w:proofErr w:type="gramStart"/>
      <w:r>
        <w:rPr>
          <w:rFonts w:ascii="Calibri Light" w:eastAsia="Times New Roman" w:hAnsi="Calibri Light" w:cs="Calibri Light"/>
          <w:b/>
          <w:bCs/>
          <w:color w:val="000000" w:themeColor="text1"/>
          <w:sz w:val="40"/>
          <w:szCs w:val="40"/>
        </w:rPr>
        <w:t>Social Media</w:t>
      </w:r>
      <w:proofErr w:type="gramEnd"/>
      <w:r w:rsidR="00FC2E29">
        <w:rPr>
          <w:rFonts w:ascii="Calibri Light" w:hAnsi="Calibri Light" w:cs="Calibri Light"/>
          <w:b/>
          <w:bCs/>
          <w:color w:val="595959" w:themeColor="text1" w:themeTint="A6"/>
          <w:sz w:val="28"/>
          <w:szCs w:val="28"/>
        </w:rPr>
        <w:t xml:space="preserve"> </w:t>
      </w:r>
    </w:p>
    <w:p w14:paraId="752BA7D0" w14:textId="2079C1B7" w:rsidR="00E62A6D" w:rsidRPr="00576F29" w:rsidRDefault="00E62A6D" w:rsidP="00DE0EC8">
      <w:pPr>
        <w:spacing w:after="0"/>
        <w:rPr>
          <w:rFonts w:ascii="Calibri Light" w:hAnsi="Calibri Light" w:cs="Calibri Light"/>
          <w:b/>
          <w:sz w:val="14"/>
          <w:szCs w:val="14"/>
        </w:rPr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1568"/>
        <w:gridCol w:w="4078"/>
        <w:gridCol w:w="8302"/>
      </w:tblGrid>
      <w:tr w:rsidR="00C45C4B" w:rsidRPr="00576F29" w14:paraId="04497751" w14:textId="77777777" w:rsidTr="0086041F">
        <w:trPr>
          <w:trHeight w:val="300"/>
        </w:trPr>
        <w:tc>
          <w:tcPr>
            <w:tcW w:w="562" w:type="pct"/>
          </w:tcPr>
          <w:p w14:paraId="14F89D99" w14:textId="5AF42C18" w:rsidR="00C45C4B" w:rsidRPr="00576F29" w:rsidRDefault="00C45C4B" w:rsidP="00DE0EC8">
            <w:pPr>
              <w:spacing w:after="0"/>
              <w:rPr>
                <w:rFonts w:ascii="Calibri Light" w:hAnsi="Calibri Light" w:cs="Calibri Light"/>
                <w:b/>
                <w:bCs/>
                <w:sz w:val="22"/>
              </w:rPr>
            </w:pPr>
            <w:r>
              <w:rPr>
                <w:rFonts w:ascii="Calibri Light" w:hAnsi="Calibri Light" w:cs="Calibri Light"/>
                <w:b/>
                <w:bCs/>
                <w:sz w:val="22"/>
              </w:rPr>
              <w:t>Suggested release dates</w:t>
            </w:r>
          </w:p>
        </w:tc>
        <w:tc>
          <w:tcPr>
            <w:tcW w:w="1462" w:type="pct"/>
          </w:tcPr>
          <w:p w14:paraId="5C283EBA" w14:textId="0E573CD4" w:rsidR="00C45C4B" w:rsidRPr="00576F29" w:rsidRDefault="00C45C4B" w:rsidP="00DE0EC8">
            <w:pPr>
              <w:spacing w:after="0"/>
              <w:rPr>
                <w:rFonts w:ascii="Calibri Light" w:hAnsi="Calibri Light" w:cs="Calibri Light"/>
                <w:b/>
                <w:bCs/>
                <w:noProof/>
                <w:sz w:val="22"/>
              </w:rPr>
            </w:pPr>
            <w:r w:rsidRPr="00576F29">
              <w:rPr>
                <w:rFonts w:ascii="Calibri Light" w:hAnsi="Calibri Light" w:cs="Calibri Light"/>
                <w:b/>
                <w:bCs/>
                <w:noProof/>
                <w:sz w:val="22"/>
              </w:rPr>
              <w:t>Image</w:t>
            </w:r>
            <w:r>
              <w:rPr>
                <w:rFonts w:ascii="Calibri Light" w:hAnsi="Calibri Light" w:cs="Calibri Light"/>
                <w:b/>
                <w:bCs/>
                <w:noProof/>
                <w:sz w:val="22"/>
              </w:rPr>
              <w:t xml:space="preserve"> example</w:t>
            </w:r>
          </w:p>
        </w:tc>
        <w:tc>
          <w:tcPr>
            <w:tcW w:w="2976" w:type="pct"/>
          </w:tcPr>
          <w:p w14:paraId="6716F237" w14:textId="416E3E56" w:rsidR="00C45C4B" w:rsidRPr="00576F29" w:rsidRDefault="00C45C4B" w:rsidP="00DE0EC8">
            <w:pPr>
              <w:spacing w:after="0"/>
              <w:rPr>
                <w:rFonts w:ascii="Calibri Light" w:hAnsi="Calibri Light" w:cs="Calibri Light"/>
                <w:b/>
                <w:bCs/>
                <w:noProof/>
                <w:sz w:val="22"/>
              </w:rPr>
            </w:pPr>
            <w:r>
              <w:rPr>
                <w:rFonts w:ascii="Calibri Light" w:hAnsi="Calibri Light" w:cs="Calibri Light"/>
                <w:b/>
                <w:bCs/>
                <w:noProof/>
                <w:sz w:val="22"/>
              </w:rPr>
              <w:t>Suggested text for social media</w:t>
            </w:r>
          </w:p>
        </w:tc>
      </w:tr>
      <w:tr w:rsidR="00C45C4B" w:rsidRPr="00576F29" w14:paraId="098DEED1" w14:textId="77777777" w:rsidTr="0086041F">
        <w:trPr>
          <w:trHeight w:val="316"/>
        </w:trPr>
        <w:tc>
          <w:tcPr>
            <w:tcW w:w="562" w:type="pct"/>
          </w:tcPr>
          <w:p w14:paraId="1BE86541" w14:textId="65A352AE" w:rsidR="00C45C4B" w:rsidRPr="00576F29" w:rsidRDefault="00C45C4B" w:rsidP="00DE0EC8">
            <w:pPr>
              <w:spacing w:after="0"/>
              <w:rPr>
                <w:rFonts w:ascii="Calibri Light" w:hAnsi="Calibri Light" w:cs="Calibri Light"/>
                <w:sz w:val="22"/>
              </w:rPr>
            </w:pPr>
            <w:r w:rsidRPr="00576F29">
              <w:rPr>
                <w:rFonts w:ascii="Calibri Light" w:hAnsi="Calibri Light" w:cs="Calibri Light"/>
                <w:sz w:val="22"/>
              </w:rPr>
              <w:t>Monday 13 November</w:t>
            </w:r>
          </w:p>
        </w:tc>
        <w:tc>
          <w:tcPr>
            <w:tcW w:w="1462" w:type="pct"/>
          </w:tcPr>
          <w:p w14:paraId="7CBFA03C" w14:textId="7A7F119F" w:rsidR="00C45C4B" w:rsidRPr="00576F29" w:rsidRDefault="00C45C4B" w:rsidP="00DE0EC8">
            <w:pPr>
              <w:spacing w:after="0"/>
              <w:rPr>
                <w:rStyle w:val="eop"/>
                <w:rFonts w:ascii="Calibri Light" w:hAnsi="Calibri Light" w:cs="Calibri Light"/>
                <w:color w:val="000000"/>
                <w:sz w:val="22"/>
                <w:shd w:val="clear" w:color="auto" w:fill="FFFFFF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94" behindDoc="1" locked="0" layoutInCell="1" allowOverlap="1" wp14:anchorId="26901ECA" wp14:editId="15B7F6C6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283845</wp:posOffset>
                  </wp:positionV>
                  <wp:extent cx="2203450" cy="1220470"/>
                  <wp:effectExtent l="0" t="0" r="6350" b="0"/>
                  <wp:wrapTight wrapText="bothSides">
                    <wp:wrapPolygon edited="0">
                      <wp:start x="0" y="0"/>
                      <wp:lineTo x="0" y="21240"/>
                      <wp:lineTo x="21476" y="21240"/>
                      <wp:lineTo x="21476" y="0"/>
                      <wp:lineTo x="0" y="0"/>
                    </wp:wrapPolygon>
                  </wp:wrapTight>
                  <wp:docPr id="1123147199" name="Picture 1123147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3147199" name="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450" cy="1220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hyperlink r:id="rId12" w:history="1">
              <w:r w:rsidRPr="00940106">
                <w:rPr>
                  <w:rStyle w:val="Hyperlink"/>
                  <w:rFonts w:ascii="Calibri Light" w:hAnsi="Calibri Light" w:cs="Calibri Light"/>
                  <w:sz w:val="22"/>
                  <w:shd w:val="clear" w:color="auto" w:fill="FFFFFF"/>
                </w:rPr>
                <w:t>Recycling video (30 sec) </w:t>
              </w:r>
            </w:hyperlink>
          </w:p>
          <w:p w14:paraId="6438C447" w14:textId="77777777" w:rsidR="00C45C4B" w:rsidRDefault="00C45C4B" w:rsidP="00DE0EC8">
            <w:pPr>
              <w:spacing w:after="0"/>
              <w:rPr>
                <w:rFonts w:ascii="Calibri Light" w:hAnsi="Calibri Light" w:cs="Calibri Light"/>
                <w:color w:val="000000"/>
                <w:sz w:val="22"/>
                <w:shd w:val="clear" w:color="auto" w:fill="FFFFFF"/>
              </w:rPr>
            </w:pPr>
          </w:p>
          <w:p w14:paraId="3D812B15" w14:textId="6B461420" w:rsidR="00C45C4B" w:rsidRPr="00576F29" w:rsidRDefault="00C45C4B" w:rsidP="00DE0EC8">
            <w:pPr>
              <w:spacing w:after="0"/>
              <w:rPr>
                <w:rFonts w:ascii="Calibri Light" w:hAnsi="Calibri Light" w:cs="Calibri Light"/>
                <w:noProof/>
                <w:sz w:val="22"/>
              </w:rPr>
            </w:pPr>
            <w:r w:rsidRPr="00576F29">
              <w:rPr>
                <w:rFonts w:ascii="Calibri Light" w:hAnsi="Calibri Light" w:cs="Calibri Light"/>
                <w:color w:val="000000"/>
                <w:sz w:val="22"/>
                <w:shd w:val="clear" w:color="auto" w:fill="FFFFFF"/>
              </w:rPr>
              <w:br/>
            </w:r>
          </w:p>
        </w:tc>
        <w:tc>
          <w:tcPr>
            <w:tcW w:w="2976" w:type="pct"/>
          </w:tcPr>
          <w:p w14:paraId="0AC4833A" w14:textId="66C73118" w:rsidR="00C45C4B" w:rsidRDefault="00C45C4B" w:rsidP="00DE0EC8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Calibri Light" w:hAnsi="Calibri Light" w:cs="Calibri Light"/>
                <w:sz w:val="22"/>
                <w:szCs w:val="22"/>
              </w:rPr>
            </w:pPr>
            <w:r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 xml:space="preserve">National recycling Week starts today! </w:t>
            </w:r>
            <w:r>
              <w:rPr>
                <w:noProof/>
              </w:rPr>
              <w:drawing>
                <wp:inline distT="0" distB="0" distL="0" distR="0" wp14:anchorId="02B357EA" wp14:editId="35405897">
                  <wp:extent cx="180000" cy="180000"/>
                  <wp:effectExtent l="0" t="0" r="0" b="0"/>
                  <wp:docPr id="495021688" name="Picture 495021688" descr="Recycling Symbol Emoji (U+267B, U+FE0F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Recycling Symbol Emoji (U+267B, U+FE0F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" cy="1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60C422" w14:textId="101B84DB" w:rsidR="00C45C4B" w:rsidRPr="00576F29" w:rsidRDefault="00C45C4B" w:rsidP="00DE0EC8">
            <w:pPr>
              <w:pStyle w:val="paragraph"/>
              <w:spacing w:before="0" w:beforeAutospacing="0" w:after="0" w:afterAutospacing="0"/>
              <w:textAlignment w:val="baseline"/>
              <w:rPr>
                <w:rFonts w:ascii="Calibri Light" w:hAnsi="Calibri Light" w:cs="Calibri Light"/>
                <w:sz w:val="22"/>
                <w:szCs w:val="22"/>
              </w:rPr>
            </w:pPr>
            <w:r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br/>
            </w:r>
            <w:r w:rsidRPr="00576F29"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>GREAT things happen when you recycle in your kerbside bin. </w:t>
            </w:r>
            <w:r w:rsidRPr="00576F29">
              <w:rPr>
                <w:rStyle w:val="eop"/>
                <w:rFonts w:ascii="Calibri Light" w:hAnsi="Calibri Light" w:cs="Calibri Light"/>
                <w:sz w:val="22"/>
                <w:szCs w:val="22"/>
              </w:rPr>
              <w:t> </w:t>
            </w:r>
          </w:p>
          <w:p w14:paraId="1950FB1C" w14:textId="77777777" w:rsidR="00C45C4B" w:rsidRPr="00576F29" w:rsidRDefault="00C45C4B" w:rsidP="00DE0EC8">
            <w:pPr>
              <w:pStyle w:val="paragraph"/>
              <w:spacing w:before="0" w:beforeAutospacing="0" w:after="0" w:afterAutospacing="0"/>
              <w:textAlignment w:val="baseline"/>
              <w:rPr>
                <w:rFonts w:ascii="Calibri Light" w:hAnsi="Calibri Light" w:cs="Calibri Light"/>
                <w:sz w:val="22"/>
                <w:szCs w:val="22"/>
              </w:rPr>
            </w:pPr>
            <w:r w:rsidRPr="00576F29">
              <w:rPr>
                <w:rStyle w:val="eop"/>
                <w:rFonts w:ascii="Calibri Light" w:hAnsi="Calibri Light" w:cs="Calibri Light"/>
                <w:sz w:val="22"/>
                <w:szCs w:val="22"/>
              </w:rPr>
              <w:t> </w:t>
            </w:r>
          </w:p>
          <w:p w14:paraId="52BE21D6" w14:textId="51F1D8A7" w:rsidR="00C45C4B" w:rsidRPr="00576F29" w:rsidRDefault="00C45C4B" w:rsidP="00DE0EC8">
            <w:pPr>
              <w:pStyle w:val="paragraph"/>
              <w:spacing w:before="0" w:beforeAutospacing="0" w:after="0" w:afterAutospacing="0"/>
              <w:textAlignment w:val="baseline"/>
              <w:rPr>
                <w:rFonts w:ascii="Calibri Light" w:hAnsi="Calibri Light" w:cs="Calibri Light"/>
                <w:sz w:val="22"/>
                <w:szCs w:val="22"/>
              </w:rPr>
            </w:pPr>
            <w:r w:rsidRPr="00576F29"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 xml:space="preserve">Be a </w:t>
            </w:r>
            <w:hyperlink r:id="rId14" w:tgtFrame="_blank" w:history="1">
              <w:r w:rsidRPr="00576F29">
                <w:rPr>
                  <w:rStyle w:val="normaltextrun"/>
                  <w:rFonts w:ascii="Calibri Light" w:hAnsi="Calibri Light" w:cs="Calibri Light"/>
                  <w:sz w:val="22"/>
                  <w:szCs w:val="22"/>
                </w:rPr>
                <w:t>GREAT Sort</w:t>
              </w:r>
            </w:hyperlink>
            <w:r w:rsidRPr="00576F29"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 xml:space="preserve"> and remember to rinse food containers and put items in the recycling bin loose</w:t>
            </w:r>
            <w:r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>,</w:t>
            </w:r>
            <w:r w:rsidRPr="00576F29"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 xml:space="preserve"> with the lids off.</w:t>
            </w:r>
            <w:r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 xml:space="preserve"> </w:t>
            </w:r>
            <w:r w:rsidRPr="00576F29">
              <w:rPr>
                <w:rStyle w:val="normaltextrun"/>
                <w:rFonts w:ascii="Segoe UI Emoji" w:hAnsi="Segoe UI Emoji" w:cs="Segoe UI Emoji"/>
                <w:sz w:val="22"/>
                <w:szCs w:val="22"/>
              </w:rPr>
              <w:t>✔️</w:t>
            </w:r>
            <w:r w:rsidRPr="00576F29"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>  </w:t>
            </w:r>
            <w:r w:rsidRPr="00576F29">
              <w:rPr>
                <w:rStyle w:val="eop"/>
                <w:rFonts w:ascii="Calibri Light" w:hAnsi="Calibri Light" w:cs="Calibri Light"/>
                <w:sz w:val="22"/>
                <w:szCs w:val="22"/>
              </w:rPr>
              <w:t> </w:t>
            </w:r>
          </w:p>
          <w:p w14:paraId="6324DF37" w14:textId="77777777" w:rsidR="00C45C4B" w:rsidRPr="00576F29" w:rsidRDefault="00C45C4B" w:rsidP="00DE0EC8">
            <w:pPr>
              <w:pStyle w:val="paragraph"/>
              <w:spacing w:before="0" w:beforeAutospacing="0" w:after="0" w:afterAutospacing="0"/>
              <w:textAlignment w:val="baseline"/>
              <w:rPr>
                <w:rFonts w:ascii="Calibri Light" w:hAnsi="Calibri Light" w:cs="Calibri Light"/>
                <w:sz w:val="22"/>
                <w:szCs w:val="22"/>
              </w:rPr>
            </w:pPr>
            <w:r w:rsidRPr="00576F29">
              <w:rPr>
                <w:rStyle w:val="eop"/>
                <w:rFonts w:ascii="Calibri Light" w:hAnsi="Calibri Light" w:cs="Calibri Light"/>
                <w:sz w:val="22"/>
                <w:szCs w:val="22"/>
              </w:rPr>
              <w:t> </w:t>
            </w:r>
          </w:p>
          <w:p w14:paraId="18941DF8" w14:textId="18722215" w:rsidR="00C45C4B" w:rsidRPr="00576F29" w:rsidRDefault="00C45C4B" w:rsidP="00DE0EC8">
            <w:pPr>
              <w:pStyle w:val="paragraph"/>
              <w:spacing w:before="0" w:beforeAutospacing="0" w:after="0" w:afterAutospacing="0"/>
              <w:textAlignment w:val="baseline"/>
              <w:rPr>
                <w:rFonts w:ascii="Calibri Light" w:hAnsi="Calibri Light" w:cs="Calibri Light"/>
                <w:sz w:val="22"/>
                <w:szCs w:val="22"/>
              </w:rPr>
            </w:pPr>
            <w:r w:rsidRPr="00576F29"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 xml:space="preserve">Find out more &gt;&gt; </w:t>
            </w:r>
            <w:hyperlink r:id="rId15" w:tgtFrame="_blank" w:history="1">
              <w:r w:rsidRPr="00200004">
                <w:rPr>
                  <w:rStyle w:val="Hyperlink"/>
                  <w:rFonts w:ascii="Calibri Light" w:hAnsi="Calibri Light" w:cs="Calibri Light"/>
                  <w:sz w:val="22"/>
                  <w:szCs w:val="22"/>
                </w:rPr>
                <w:t>https://www.wastesorted.wa.gov.au/be-a-great-sort/recycle</w:t>
              </w:r>
            </w:hyperlink>
          </w:p>
          <w:p w14:paraId="7534116F" w14:textId="77777777" w:rsidR="00C45C4B" w:rsidRPr="00576F29" w:rsidRDefault="00C45C4B" w:rsidP="00DE0EC8">
            <w:pPr>
              <w:shd w:val="clear" w:color="auto" w:fill="FFFFFF"/>
              <w:spacing w:after="0"/>
              <w:rPr>
                <w:rFonts w:ascii="Calibri Light" w:hAnsi="Calibri Light" w:cs="Calibri Light"/>
                <w:color w:val="050505"/>
                <w:sz w:val="22"/>
                <w:shd w:val="clear" w:color="auto" w:fill="FFFFFF"/>
              </w:rPr>
            </w:pPr>
          </w:p>
          <w:p w14:paraId="1F5E8E83" w14:textId="29076E0A" w:rsidR="00C45C4B" w:rsidRPr="00576F29" w:rsidRDefault="00270734" w:rsidP="00267341">
            <w:pPr>
              <w:shd w:val="clear" w:color="auto" w:fill="FFFFFF"/>
              <w:spacing w:after="0"/>
              <w:rPr>
                <w:rFonts w:ascii="Calibri Light" w:hAnsi="Calibri Light" w:cs="Calibri Light"/>
                <w:color w:val="050505"/>
                <w:sz w:val="22"/>
                <w:shd w:val="clear" w:color="auto" w:fill="FFFFFF"/>
              </w:rPr>
            </w:pPr>
            <w:hyperlink r:id="rId16" w:history="1">
              <w:r w:rsidR="00C45C4B" w:rsidRPr="00576F29">
                <w:rPr>
                  <w:rStyle w:val="Hyperlink"/>
                  <w:rFonts w:ascii="Calibri Light" w:hAnsi="Calibri Light" w:cs="Calibri Light"/>
                  <w:sz w:val="22"/>
                  <w:bdr w:val="none" w:sz="0" w:space="0" w:color="auto" w:frame="1"/>
                </w:rPr>
                <w:t>#WasteSorted</w:t>
              </w:r>
            </w:hyperlink>
            <w:r w:rsidR="00C45C4B" w:rsidRPr="00576F29">
              <w:rPr>
                <w:rFonts w:ascii="Calibri Light" w:hAnsi="Calibri Light" w:cs="Calibri Light"/>
                <w:color w:val="050505"/>
                <w:sz w:val="22"/>
                <w:shd w:val="clear" w:color="auto" w:fill="FFFFFF"/>
              </w:rPr>
              <w:t xml:space="preserve"> </w:t>
            </w:r>
            <w:hyperlink r:id="rId17" w:history="1">
              <w:r w:rsidR="00C45C4B" w:rsidRPr="00576F29">
                <w:rPr>
                  <w:rStyle w:val="Hyperlink"/>
                  <w:rFonts w:ascii="Calibri Light" w:hAnsi="Calibri Light" w:cs="Calibri Light"/>
                  <w:sz w:val="22"/>
                  <w:bdr w:val="none" w:sz="0" w:space="0" w:color="auto" w:frame="1"/>
                </w:rPr>
                <w:t>#BeaGREATSort</w:t>
              </w:r>
            </w:hyperlink>
            <w:r w:rsidR="00C45C4B" w:rsidRPr="00576F29">
              <w:rPr>
                <w:rStyle w:val="Hyperlink"/>
                <w:rFonts w:ascii="Calibri Light" w:hAnsi="Calibri Light" w:cs="Calibri Light"/>
                <w:sz w:val="22"/>
                <w:u w:val="none"/>
                <w:bdr w:val="none" w:sz="0" w:space="0" w:color="auto" w:frame="1"/>
              </w:rPr>
              <w:t xml:space="preserve"> </w:t>
            </w:r>
            <w:r w:rsidR="00C45C4B" w:rsidRPr="00576F29">
              <w:rPr>
                <w:rStyle w:val="Hyperlink"/>
                <w:rFonts w:ascii="Calibri Light" w:hAnsi="Calibri Light" w:cs="Calibri Light"/>
                <w:sz w:val="22"/>
                <w:bdr w:val="none" w:sz="0" w:space="0" w:color="auto" w:frame="1"/>
              </w:rPr>
              <w:t>#NationalRecyclingWeek</w:t>
            </w:r>
          </w:p>
        </w:tc>
      </w:tr>
      <w:tr w:rsidR="00C45C4B" w:rsidRPr="00576F29" w14:paraId="1A7EE60E" w14:textId="77777777" w:rsidTr="0086041F">
        <w:trPr>
          <w:trHeight w:val="316"/>
        </w:trPr>
        <w:tc>
          <w:tcPr>
            <w:tcW w:w="562" w:type="pct"/>
          </w:tcPr>
          <w:p w14:paraId="28ACEA25" w14:textId="6C1EE84D" w:rsidR="00C45C4B" w:rsidRPr="00576F29" w:rsidRDefault="00C45C4B" w:rsidP="00E70D90">
            <w:pPr>
              <w:spacing w:after="0"/>
              <w:rPr>
                <w:rFonts w:ascii="Calibri Light" w:hAnsi="Calibri Light" w:cs="Calibri Light"/>
                <w:sz w:val="22"/>
              </w:rPr>
            </w:pPr>
            <w:r w:rsidRPr="00576F29">
              <w:rPr>
                <w:rFonts w:ascii="Calibri Light" w:hAnsi="Calibri Light" w:cs="Calibri Light"/>
                <w:sz w:val="22"/>
              </w:rPr>
              <w:t>Tuesday 14 November</w:t>
            </w:r>
          </w:p>
        </w:tc>
        <w:tc>
          <w:tcPr>
            <w:tcW w:w="1462" w:type="pct"/>
          </w:tcPr>
          <w:p w14:paraId="252A1924" w14:textId="0539E9AA" w:rsidR="00C45C4B" w:rsidRDefault="00C45C4B" w:rsidP="00E70D90">
            <w:pPr>
              <w:spacing w:after="0"/>
              <w:rPr>
                <w:rFonts w:ascii="Calibri Light" w:hAnsi="Calibri Light" w:cs="Calibri Light"/>
                <w:noProof/>
                <w:sz w:val="22"/>
              </w:rPr>
            </w:pPr>
            <w:r>
              <w:rPr>
                <w:noProof/>
              </w:rPr>
              <w:drawing>
                <wp:anchor distT="0" distB="0" distL="114300" distR="114300" simplePos="0" relativeHeight="251661318" behindDoc="1" locked="0" layoutInCell="1" allowOverlap="1" wp14:anchorId="5EE4074C" wp14:editId="610697FD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271780</wp:posOffset>
                  </wp:positionV>
                  <wp:extent cx="2203450" cy="1229360"/>
                  <wp:effectExtent l="0" t="0" r="6350" b="8890"/>
                  <wp:wrapTight wrapText="bothSides">
                    <wp:wrapPolygon edited="0">
                      <wp:start x="0" y="0"/>
                      <wp:lineTo x="0" y="21421"/>
                      <wp:lineTo x="21476" y="21421"/>
                      <wp:lineTo x="21476" y="0"/>
                      <wp:lineTo x="0" y="0"/>
                    </wp:wrapPolygon>
                  </wp:wrapTight>
                  <wp:docPr id="53027468" name="Picture 530274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027468" name="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450" cy="1229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hyperlink r:id="rId19" w:history="1">
              <w:r w:rsidRPr="004D79DA">
                <w:rPr>
                  <w:rStyle w:val="Hyperlink"/>
                  <w:rFonts w:ascii="Calibri Light" w:hAnsi="Calibri Light" w:cs="Calibri Light"/>
                  <w:noProof/>
                  <w:sz w:val="22"/>
                </w:rPr>
                <w:t>Earth-</w:t>
              </w:r>
              <w:r>
                <w:rPr>
                  <w:rStyle w:val="Hyperlink"/>
                  <w:rFonts w:ascii="Calibri Light" w:hAnsi="Calibri Light" w:cs="Calibri Light"/>
                  <w:noProof/>
                  <w:sz w:val="22"/>
                </w:rPr>
                <w:t>C</w:t>
              </w:r>
              <w:r w:rsidRPr="004D79DA">
                <w:rPr>
                  <w:rStyle w:val="Hyperlink"/>
                  <w:rFonts w:ascii="Calibri Light" w:hAnsi="Calibri Light" w:cs="Calibri Light"/>
                  <w:noProof/>
                  <w:sz w:val="22"/>
                </w:rPr>
                <w:t>ycling video (30 sec)</w:t>
              </w:r>
            </w:hyperlink>
          </w:p>
          <w:p w14:paraId="0C9F5873" w14:textId="5160AA6A" w:rsidR="00C45C4B" w:rsidRPr="004D79DA" w:rsidRDefault="00C45C4B" w:rsidP="00E70D90">
            <w:pPr>
              <w:spacing w:after="0"/>
              <w:rPr>
                <w:rFonts w:ascii="Calibri Light" w:hAnsi="Calibri Light" w:cs="Calibri Light"/>
                <w:noProof/>
                <w:sz w:val="22"/>
              </w:rPr>
            </w:pPr>
          </w:p>
        </w:tc>
        <w:tc>
          <w:tcPr>
            <w:tcW w:w="2976" w:type="pct"/>
          </w:tcPr>
          <w:p w14:paraId="41B4EE68" w14:textId="77777777" w:rsidR="00C45C4B" w:rsidRDefault="00C45C4B" w:rsidP="00E70D90">
            <w:pPr>
              <w:pStyle w:val="paragraph"/>
              <w:spacing w:before="0" w:beforeAutospacing="0" w:after="0" w:afterAutospacing="0"/>
              <w:textAlignment w:val="baseline"/>
              <w:rPr>
                <w:rStyle w:val="eop"/>
                <w:rFonts w:ascii="Calibri Light" w:hAnsi="Calibri Light" w:cs="Calibri Light"/>
                <w:sz w:val="22"/>
                <w:szCs w:val="22"/>
              </w:rPr>
            </w:pPr>
            <w:r w:rsidRPr="00576F29"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>Happy National Recycling Week!</w:t>
            </w:r>
            <w:r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552AEAF0" wp14:editId="6A83ED40">
                  <wp:extent cx="180000" cy="180000"/>
                  <wp:effectExtent l="0" t="0" r="0" b="0"/>
                  <wp:docPr id="1103670761" name="Picture 1103670761" descr="Recycling Symbol Emoji (U+267B, U+FE0F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Recycling Symbol Emoji (U+267B, U+FE0F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" cy="1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76F29"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> </w:t>
            </w:r>
            <w:r w:rsidRPr="00576F29">
              <w:rPr>
                <w:rStyle w:val="eop"/>
                <w:rFonts w:ascii="Calibri Light" w:hAnsi="Calibri Light" w:cs="Calibri Light"/>
                <w:sz w:val="22"/>
                <w:szCs w:val="22"/>
              </w:rPr>
              <w:t> </w:t>
            </w:r>
          </w:p>
          <w:p w14:paraId="6D37D560" w14:textId="77777777" w:rsidR="00C45C4B" w:rsidRDefault="00C45C4B" w:rsidP="00B32D10">
            <w:pPr>
              <w:pStyle w:val="paragraph"/>
              <w:spacing w:before="0" w:beforeAutospacing="0" w:after="0" w:afterAutospacing="0"/>
              <w:textAlignment w:val="baseline"/>
              <w:rPr>
                <w:rStyle w:val="eop"/>
                <w:rFonts w:ascii="Calibri Light" w:hAnsi="Calibri Light" w:cs="Calibri Light"/>
                <w:sz w:val="22"/>
                <w:szCs w:val="22"/>
              </w:rPr>
            </w:pPr>
          </w:p>
          <w:p w14:paraId="1BF19BC1" w14:textId="7121AA3B" w:rsidR="00C45C4B" w:rsidRDefault="00C45C4B" w:rsidP="00E70D90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Calibri Light" w:hAnsi="Calibri Light" w:cs="Calibri Light"/>
                <w:sz w:val="22"/>
                <w:szCs w:val="22"/>
              </w:rPr>
            </w:pPr>
            <w:r w:rsidRPr="00B32D10"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 xml:space="preserve">GREAT Sorts </w:t>
            </w:r>
            <w:r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 xml:space="preserve">are </w:t>
            </w:r>
            <w:r w:rsidRPr="00B32D10"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>great at earth-cycling – by sending food scraps and garden waste to become compost via the FOGO bin – or by composting at home.</w:t>
            </w:r>
            <w:r w:rsidRPr="00576F29">
              <w:rPr>
                <w:rStyle w:val="normaltextrun"/>
                <w:rFonts w:ascii="Segoe UI Emoji" w:hAnsi="Segoe UI Emoji" w:cs="Segoe UI Emoji"/>
                <w:sz w:val="22"/>
                <w:szCs w:val="22"/>
              </w:rPr>
              <w:t xml:space="preserve"> ✔️</w:t>
            </w:r>
            <w:r w:rsidRPr="00576F29"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>  </w:t>
            </w:r>
          </w:p>
          <w:p w14:paraId="2B6251C8" w14:textId="77777777" w:rsidR="00C45C4B" w:rsidRDefault="00C45C4B" w:rsidP="00E70D90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Calibri Light" w:hAnsi="Calibri Light" w:cs="Calibri Light"/>
                <w:sz w:val="22"/>
                <w:szCs w:val="22"/>
              </w:rPr>
            </w:pPr>
          </w:p>
          <w:p w14:paraId="5D80FAAA" w14:textId="2DC64A0B" w:rsidR="00C45C4B" w:rsidRPr="00576F29" w:rsidRDefault="00C45C4B" w:rsidP="00E70D90">
            <w:pPr>
              <w:pStyle w:val="paragraph"/>
              <w:spacing w:before="0" w:beforeAutospacing="0" w:after="0" w:afterAutospacing="0"/>
              <w:textAlignment w:val="baseline"/>
              <w:rPr>
                <w:rFonts w:ascii="Calibri Light" w:hAnsi="Calibri Light" w:cs="Calibri Light"/>
                <w:sz w:val="22"/>
              </w:rPr>
            </w:pPr>
            <w:r w:rsidRPr="00576F29"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 xml:space="preserve">Find out </w:t>
            </w:r>
            <w:proofErr w:type="gramStart"/>
            <w:r w:rsidRPr="00576F29"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 xml:space="preserve">more </w:t>
            </w:r>
            <w:r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 xml:space="preserve"> &gt;</w:t>
            </w:r>
            <w:proofErr w:type="gramEnd"/>
            <w:r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>&gt;</w:t>
            </w:r>
            <w:hyperlink r:id="rId20" w:tgtFrame="_blank" w:history="1">
              <w:r w:rsidRPr="00200004">
                <w:rPr>
                  <w:rStyle w:val="Hyperlink"/>
                  <w:rFonts w:ascii="Calibri Light" w:hAnsi="Calibri Light" w:cs="Calibri Light"/>
                  <w:sz w:val="22"/>
                  <w:szCs w:val="22"/>
                </w:rPr>
                <w:t>https://www.wastesorted.wa.gov.au/be-a-great-sort/earth-cycle</w:t>
              </w:r>
            </w:hyperlink>
          </w:p>
          <w:p w14:paraId="381D418C" w14:textId="77777777" w:rsidR="00C45C4B" w:rsidRPr="00576F29" w:rsidRDefault="00C45C4B" w:rsidP="00E70D90">
            <w:pPr>
              <w:shd w:val="clear" w:color="auto" w:fill="FFFFFF"/>
              <w:spacing w:after="0"/>
              <w:rPr>
                <w:rFonts w:ascii="Calibri Light" w:hAnsi="Calibri Light" w:cs="Calibri Light"/>
                <w:sz w:val="22"/>
              </w:rPr>
            </w:pPr>
          </w:p>
          <w:p w14:paraId="3547E912" w14:textId="4640B912" w:rsidR="00C45C4B" w:rsidRDefault="00270734" w:rsidP="00E70D90">
            <w:pPr>
              <w:shd w:val="clear" w:color="auto" w:fill="FFFFFF"/>
              <w:spacing w:after="0"/>
              <w:rPr>
                <w:rStyle w:val="Hyperlink"/>
                <w:bdr w:val="none" w:sz="0" w:space="0" w:color="auto" w:frame="1"/>
              </w:rPr>
            </w:pPr>
            <w:hyperlink r:id="rId21" w:history="1">
              <w:r w:rsidR="00C45C4B" w:rsidRPr="00576F29">
                <w:rPr>
                  <w:rStyle w:val="Hyperlink"/>
                  <w:rFonts w:ascii="Calibri Light" w:hAnsi="Calibri Light" w:cs="Calibri Light"/>
                  <w:sz w:val="22"/>
                  <w:bdr w:val="none" w:sz="0" w:space="0" w:color="auto" w:frame="1"/>
                </w:rPr>
                <w:t>#WasteSorted</w:t>
              </w:r>
            </w:hyperlink>
            <w:r w:rsidR="00C45C4B" w:rsidRPr="00576F29">
              <w:rPr>
                <w:rFonts w:ascii="Calibri Light" w:hAnsi="Calibri Light" w:cs="Calibri Light"/>
                <w:color w:val="050505"/>
                <w:sz w:val="22"/>
                <w:shd w:val="clear" w:color="auto" w:fill="FFFFFF"/>
              </w:rPr>
              <w:t xml:space="preserve"> </w:t>
            </w:r>
            <w:hyperlink r:id="rId22" w:history="1">
              <w:r w:rsidR="00C45C4B" w:rsidRPr="00576F29">
                <w:rPr>
                  <w:rStyle w:val="Hyperlink"/>
                  <w:rFonts w:ascii="Calibri Light" w:hAnsi="Calibri Light" w:cs="Calibri Light"/>
                  <w:sz w:val="22"/>
                  <w:bdr w:val="none" w:sz="0" w:space="0" w:color="auto" w:frame="1"/>
                </w:rPr>
                <w:t>#BeaGREATSort</w:t>
              </w:r>
            </w:hyperlink>
            <w:r w:rsidR="00C45C4B" w:rsidRPr="00576F29">
              <w:rPr>
                <w:rStyle w:val="Hyperlink"/>
                <w:rFonts w:ascii="Calibri Light" w:hAnsi="Calibri Light" w:cs="Calibri Light"/>
                <w:sz w:val="22"/>
                <w:u w:val="none"/>
                <w:bdr w:val="none" w:sz="0" w:space="0" w:color="auto" w:frame="1"/>
              </w:rPr>
              <w:t xml:space="preserve"> </w:t>
            </w:r>
            <w:r w:rsidR="00C45C4B" w:rsidRPr="00576F29">
              <w:rPr>
                <w:rStyle w:val="Hyperlink"/>
                <w:rFonts w:ascii="Calibri Light" w:hAnsi="Calibri Light" w:cs="Calibri Light"/>
                <w:sz w:val="22"/>
                <w:bdr w:val="none" w:sz="0" w:space="0" w:color="auto" w:frame="1"/>
              </w:rPr>
              <w:t>#NationalRecyclingWeek</w:t>
            </w:r>
          </w:p>
          <w:p w14:paraId="5810E06F" w14:textId="0633399B" w:rsidR="00C45C4B" w:rsidRPr="00576F29" w:rsidRDefault="00C45C4B" w:rsidP="00E70D90">
            <w:pPr>
              <w:shd w:val="clear" w:color="auto" w:fill="FFFFFF"/>
              <w:spacing w:after="0"/>
              <w:rPr>
                <w:rStyle w:val="normaltextrun"/>
                <w:rFonts w:ascii="Calibri Light" w:hAnsi="Calibri Light" w:cs="Calibri Light"/>
                <w:sz w:val="22"/>
              </w:rPr>
            </w:pPr>
          </w:p>
        </w:tc>
      </w:tr>
      <w:tr w:rsidR="00C45C4B" w14:paraId="6ADE4C62" w14:textId="77777777" w:rsidTr="0086041F">
        <w:trPr>
          <w:trHeight w:val="316"/>
        </w:trPr>
        <w:tc>
          <w:tcPr>
            <w:tcW w:w="562" w:type="pct"/>
          </w:tcPr>
          <w:p w14:paraId="6BE83FFF" w14:textId="6C1EE84D" w:rsidR="00C45C4B" w:rsidRDefault="00C45C4B" w:rsidP="6A6D4BC2">
            <w:pPr>
              <w:spacing w:after="0"/>
              <w:rPr>
                <w:rFonts w:ascii="Calibri Light" w:hAnsi="Calibri Light" w:cs="Calibri Light"/>
                <w:sz w:val="22"/>
              </w:rPr>
            </w:pPr>
            <w:r w:rsidRPr="6A6D4BC2">
              <w:rPr>
                <w:rFonts w:ascii="Calibri Light" w:hAnsi="Calibri Light" w:cs="Calibri Light"/>
                <w:sz w:val="22"/>
              </w:rPr>
              <w:lastRenderedPageBreak/>
              <w:t>Tuesday 14 November</w:t>
            </w:r>
          </w:p>
          <w:p w14:paraId="2C607EE4" w14:textId="159BFBE8" w:rsidR="00C45C4B" w:rsidRDefault="00C45C4B" w:rsidP="6A6D4BC2">
            <w:pPr>
              <w:rPr>
                <w:rFonts w:ascii="Calibri Light" w:hAnsi="Calibri Light" w:cs="Calibri Light"/>
                <w:sz w:val="22"/>
              </w:rPr>
            </w:pPr>
          </w:p>
        </w:tc>
        <w:tc>
          <w:tcPr>
            <w:tcW w:w="1462" w:type="pct"/>
          </w:tcPr>
          <w:p w14:paraId="54632034" w14:textId="7ACE9765" w:rsidR="00C45C4B" w:rsidRDefault="00C45C4B" w:rsidP="6A6D4BC2">
            <w:r>
              <w:rPr>
                <w:noProof/>
              </w:rPr>
              <w:drawing>
                <wp:inline distT="0" distB="0" distL="0" distR="0" wp14:anchorId="3B5DC85D" wp14:editId="3D021804">
                  <wp:extent cx="2190750" cy="2190750"/>
                  <wp:effectExtent l="0" t="0" r="0" b="0"/>
                  <wp:docPr id="1457470816" name="Picture 14574708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0750" cy="2190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6" w:type="pct"/>
          </w:tcPr>
          <w:p w14:paraId="5F6BE752" w14:textId="2A27412B" w:rsidR="00C45C4B" w:rsidRPr="00973380" w:rsidRDefault="00C45C4B" w:rsidP="6A6D4BC2">
            <w:pPr>
              <w:spacing w:after="160" w:line="257" w:lineRule="auto"/>
              <w:rPr>
                <w:rFonts w:ascii="Calibri Light" w:hAnsi="Calibri Light" w:cs="Calibri Light"/>
                <w:sz w:val="22"/>
              </w:rPr>
            </w:pPr>
            <w:r w:rsidRPr="00973380">
              <w:rPr>
                <w:rFonts w:ascii="Calibri Light" w:eastAsia="Calibri" w:hAnsi="Calibri Light" w:cs="Calibri Light"/>
                <w:sz w:val="22"/>
              </w:rPr>
              <w:t>Whether you recycle in your kerbside bin or through Containers for Change…</w:t>
            </w:r>
          </w:p>
          <w:p w14:paraId="7F2CF423" w14:textId="6D2E1E42" w:rsidR="00C45C4B" w:rsidRPr="003A13FC" w:rsidRDefault="00C45C4B" w:rsidP="6A6D4BC2">
            <w:pPr>
              <w:spacing w:after="160" w:line="257" w:lineRule="auto"/>
              <w:rPr>
                <w:rFonts w:ascii="Calibri Light" w:eastAsia="Calibri" w:hAnsi="Calibri Light" w:cs="Calibri Light"/>
                <w:sz w:val="22"/>
              </w:rPr>
            </w:pPr>
            <w:r w:rsidRPr="00973380">
              <w:rPr>
                <w:rFonts w:ascii="Calibri Light" w:eastAsia="Calibri" w:hAnsi="Calibri Light" w:cs="Calibri Light"/>
                <w:sz w:val="22"/>
              </w:rPr>
              <w:t xml:space="preserve">Your bottles become bathers, beanies, bottles and more! </w:t>
            </w:r>
          </w:p>
          <w:p w14:paraId="23A83949" w14:textId="338C7AFE" w:rsidR="00C45C4B" w:rsidRPr="00973380" w:rsidRDefault="00C45C4B" w:rsidP="6A6D4BC2">
            <w:pPr>
              <w:spacing w:after="160" w:line="257" w:lineRule="auto"/>
              <w:rPr>
                <w:rFonts w:ascii="Calibri Light" w:hAnsi="Calibri Light" w:cs="Calibri Light"/>
                <w:sz w:val="22"/>
              </w:rPr>
            </w:pPr>
            <w:r w:rsidRPr="00973380">
              <w:rPr>
                <w:rFonts w:ascii="Calibri Light" w:eastAsia="Calibri" w:hAnsi="Calibri Light" w:cs="Calibri Light"/>
                <w:sz w:val="22"/>
              </w:rPr>
              <w:t xml:space="preserve">Be a </w:t>
            </w:r>
            <w:hyperlink r:id="rId24">
              <w:r w:rsidRPr="003A13FC">
                <w:rPr>
                  <w:rFonts w:ascii="Calibri Light" w:eastAsia="Calibri" w:hAnsi="Calibri Light" w:cs="Calibri Light"/>
                  <w:sz w:val="22"/>
                </w:rPr>
                <w:t>GREAT Sort</w:t>
              </w:r>
            </w:hyperlink>
            <w:r w:rsidRPr="00973380">
              <w:rPr>
                <w:rFonts w:ascii="Calibri Light" w:eastAsia="Calibri" w:hAnsi="Calibri Light" w:cs="Calibri Light"/>
                <w:sz w:val="22"/>
              </w:rPr>
              <w:t xml:space="preserve"> and make landfill the last resort by recycling all your plastic bottles and containers. </w:t>
            </w:r>
            <w:r w:rsidRPr="00576F29">
              <w:rPr>
                <w:rStyle w:val="normaltextrun"/>
                <w:rFonts w:ascii="Segoe UI Emoji" w:hAnsi="Segoe UI Emoji" w:cs="Segoe UI Emoji"/>
                <w:sz w:val="22"/>
              </w:rPr>
              <w:t>✔️</w:t>
            </w:r>
            <w:r w:rsidRPr="00576F29">
              <w:rPr>
                <w:rStyle w:val="normaltextrun"/>
                <w:rFonts w:ascii="Calibri Light" w:hAnsi="Calibri Light" w:cs="Calibri Light"/>
                <w:sz w:val="22"/>
              </w:rPr>
              <w:t>  </w:t>
            </w:r>
          </w:p>
          <w:p w14:paraId="7DFDA63D" w14:textId="681964D1" w:rsidR="00C45C4B" w:rsidRPr="006F4BC8" w:rsidRDefault="00C45C4B" w:rsidP="6A6D4BC2">
            <w:pPr>
              <w:spacing w:after="160" w:line="257" w:lineRule="auto"/>
              <w:rPr>
                <w:rStyle w:val="Hyperlink"/>
                <w:rFonts w:ascii="Calibri Light" w:eastAsia="Times New Roman" w:hAnsi="Calibri Light"/>
                <w:sz w:val="22"/>
                <w:lang w:eastAsia="en-AU"/>
              </w:rPr>
            </w:pPr>
            <w:r w:rsidRPr="00973380">
              <w:rPr>
                <w:rFonts w:ascii="Calibri Light" w:eastAsia="Calibri" w:hAnsi="Calibri Light" w:cs="Calibri Light"/>
                <w:sz w:val="22"/>
              </w:rPr>
              <w:t>Find more ways to be a GREAT Sort</w:t>
            </w:r>
            <w:r>
              <w:rPr>
                <w:rFonts w:ascii="Calibri Light" w:eastAsia="Calibri" w:hAnsi="Calibri Light" w:cs="Calibri Light"/>
                <w:sz w:val="22"/>
              </w:rPr>
              <w:t xml:space="preserve"> &gt;&gt;</w:t>
            </w:r>
            <w:r w:rsidRPr="00973380">
              <w:rPr>
                <w:rFonts w:ascii="Calibri Light" w:eastAsia="Calibri" w:hAnsi="Calibri Light" w:cs="Calibri Light"/>
                <w:sz w:val="22"/>
              </w:rPr>
              <w:t xml:space="preserve"> </w:t>
            </w:r>
            <w:hyperlink r:id="rId25">
              <w:r w:rsidRPr="006F4BC8">
                <w:rPr>
                  <w:rStyle w:val="Hyperlink"/>
                  <w:rFonts w:ascii="Calibri Light" w:eastAsia="Times New Roman" w:hAnsi="Calibri Light" w:cs="Calibri Light"/>
                  <w:sz w:val="22"/>
                  <w:lang w:eastAsia="en-AU"/>
                </w:rPr>
                <w:t>www.wastesorted.wa.gov.au</w:t>
              </w:r>
            </w:hyperlink>
          </w:p>
          <w:p w14:paraId="7EA74912" w14:textId="76BC98FB" w:rsidR="00C45C4B" w:rsidRDefault="00270734" w:rsidP="003A13FC">
            <w:pPr>
              <w:shd w:val="clear" w:color="auto" w:fill="FFFFFF"/>
              <w:spacing w:after="0"/>
              <w:rPr>
                <w:rStyle w:val="normaltextrun"/>
                <w:rFonts w:ascii="Calibri Light" w:hAnsi="Calibri Light" w:cs="Calibri Light"/>
                <w:sz w:val="22"/>
              </w:rPr>
            </w:pPr>
            <w:hyperlink r:id="rId26" w:history="1">
              <w:r w:rsidR="00C45C4B" w:rsidRPr="00576F29">
                <w:rPr>
                  <w:rStyle w:val="Hyperlink"/>
                  <w:rFonts w:ascii="Calibri Light" w:hAnsi="Calibri Light" w:cs="Calibri Light"/>
                  <w:sz w:val="22"/>
                  <w:bdr w:val="none" w:sz="0" w:space="0" w:color="auto" w:frame="1"/>
                </w:rPr>
                <w:t>#WasteSorted</w:t>
              </w:r>
            </w:hyperlink>
            <w:r w:rsidR="00C45C4B" w:rsidRPr="00576F29">
              <w:rPr>
                <w:rFonts w:ascii="Calibri Light" w:hAnsi="Calibri Light" w:cs="Calibri Light"/>
                <w:color w:val="050505"/>
                <w:sz w:val="22"/>
                <w:shd w:val="clear" w:color="auto" w:fill="FFFFFF"/>
              </w:rPr>
              <w:t xml:space="preserve"> </w:t>
            </w:r>
            <w:hyperlink r:id="rId27" w:history="1">
              <w:r w:rsidR="00C45C4B" w:rsidRPr="00576F29">
                <w:rPr>
                  <w:rStyle w:val="Hyperlink"/>
                  <w:rFonts w:ascii="Calibri Light" w:hAnsi="Calibri Light" w:cs="Calibri Light"/>
                  <w:sz w:val="22"/>
                  <w:bdr w:val="none" w:sz="0" w:space="0" w:color="auto" w:frame="1"/>
                </w:rPr>
                <w:t>#BeaGREATSort</w:t>
              </w:r>
            </w:hyperlink>
            <w:r w:rsidR="00C45C4B" w:rsidRPr="00576F29">
              <w:rPr>
                <w:rStyle w:val="Hyperlink"/>
                <w:rFonts w:ascii="Calibri Light" w:hAnsi="Calibri Light" w:cs="Calibri Light"/>
                <w:sz w:val="22"/>
                <w:u w:val="none"/>
                <w:bdr w:val="none" w:sz="0" w:space="0" w:color="auto" w:frame="1"/>
              </w:rPr>
              <w:t xml:space="preserve"> </w:t>
            </w:r>
            <w:r w:rsidR="00C45C4B" w:rsidRPr="00576F29">
              <w:rPr>
                <w:rStyle w:val="Hyperlink"/>
                <w:rFonts w:ascii="Calibri Light" w:hAnsi="Calibri Light" w:cs="Calibri Light"/>
                <w:sz w:val="22"/>
                <w:bdr w:val="none" w:sz="0" w:space="0" w:color="auto" w:frame="1"/>
              </w:rPr>
              <w:t>#NationalRecyclingWeek</w:t>
            </w:r>
          </w:p>
        </w:tc>
      </w:tr>
      <w:tr w:rsidR="00C45C4B" w:rsidRPr="00576F29" w14:paraId="586D4A40" w14:textId="40D5CBD3" w:rsidTr="0086041F">
        <w:trPr>
          <w:trHeight w:val="316"/>
        </w:trPr>
        <w:tc>
          <w:tcPr>
            <w:tcW w:w="562" w:type="pct"/>
          </w:tcPr>
          <w:p w14:paraId="1E8238DE" w14:textId="7EE1F8E5" w:rsidR="00C45C4B" w:rsidRPr="00576F29" w:rsidRDefault="00C45C4B" w:rsidP="00E70D90">
            <w:pPr>
              <w:spacing w:after="0"/>
              <w:rPr>
                <w:rFonts w:ascii="Calibri Light" w:hAnsi="Calibri Light" w:cs="Calibri Light"/>
                <w:sz w:val="22"/>
              </w:rPr>
            </w:pPr>
            <w:r w:rsidRPr="00576F29">
              <w:rPr>
                <w:rFonts w:ascii="Calibri Light" w:hAnsi="Calibri Light" w:cs="Calibri Light"/>
                <w:sz w:val="22"/>
              </w:rPr>
              <w:t>Wednesday 15 November</w:t>
            </w:r>
          </w:p>
        </w:tc>
        <w:tc>
          <w:tcPr>
            <w:tcW w:w="1462" w:type="pct"/>
          </w:tcPr>
          <w:p w14:paraId="4739DCD3" w14:textId="7C6ABF68" w:rsidR="00C45C4B" w:rsidRDefault="00C45C4B" w:rsidP="00E70D90">
            <w:pPr>
              <w:spacing w:after="0"/>
              <w:rPr>
                <w:rFonts w:ascii="Calibri Light" w:hAnsi="Calibri Light" w:cs="Calibri Light"/>
                <w:sz w:val="22"/>
              </w:rPr>
            </w:pPr>
            <w:r w:rsidRPr="00267341">
              <w:rPr>
                <w:rFonts w:ascii="Calibri Light" w:hAnsi="Calibri Light" w:cs="Calibri Light"/>
                <w:noProof/>
                <w:sz w:val="22"/>
              </w:rPr>
              <w:drawing>
                <wp:anchor distT="0" distB="0" distL="114300" distR="114300" simplePos="0" relativeHeight="251663366" behindDoc="1" locked="0" layoutInCell="1" allowOverlap="1" wp14:anchorId="5C896097" wp14:editId="5F5CF46F">
                  <wp:simplePos x="0" y="0"/>
                  <wp:positionH relativeFrom="column">
                    <wp:posOffset>61595</wp:posOffset>
                  </wp:positionH>
                  <wp:positionV relativeFrom="paragraph">
                    <wp:posOffset>304800</wp:posOffset>
                  </wp:positionV>
                  <wp:extent cx="2047875" cy="2047875"/>
                  <wp:effectExtent l="0" t="0" r="9525" b="9525"/>
                  <wp:wrapTight wrapText="bothSides">
                    <wp:wrapPolygon edited="0">
                      <wp:start x="0" y="0"/>
                      <wp:lineTo x="0" y="21500"/>
                      <wp:lineTo x="21500" y="21500"/>
                      <wp:lineTo x="21500" y="0"/>
                      <wp:lineTo x="0" y="0"/>
                    </wp:wrapPolygon>
                  </wp:wrapTight>
                  <wp:docPr id="1636485774" name="Picture 16364857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875" cy="2047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67341">
              <w:rPr>
                <w:rFonts w:ascii="Calibri Light" w:hAnsi="Calibri Light" w:cs="Calibri Light"/>
                <w:sz w:val="22"/>
              </w:rPr>
              <w:t>Social media tile</w:t>
            </w:r>
          </w:p>
          <w:p w14:paraId="04CC7238" w14:textId="7B1554FF" w:rsidR="00C45C4B" w:rsidRPr="00267341" w:rsidRDefault="00C45C4B" w:rsidP="00E70D90">
            <w:pPr>
              <w:spacing w:after="0"/>
              <w:rPr>
                <w:rFonts w:ascii="Calibri Light" w:hAnsi="Calibri Light" w:cs="Calibri Light"/>
                <w:noProof/>
                <w:sz w:val="22"/>
              </w:rPr>
            </w:pPr>
          </w:p>
        </w:tc>
        <w:tc>
          <w:tcPr>
            <w:tcW w:w="2976" w:type="pct"/>
          </w:tcPr>
          <w:p w14:paraId="3D59BEE3" w14:textId="77777777" w:rsidR="00C45C4B" w:rsidRDefault="00C45C4B" w:rsidP="00E70D90">
            <w:pPr>
              <w:shd w:val="clear" w:color="auto" w:fill="FFFFFF"/>
              <w:spacing w:after="0"/>
              <w:rPr>
                <w:rStyle w:val="eop"/>
                <w:rFonts w:ascii="Calibri Light" w:hAnsi="Calibri Light" w:cs="Calibri Light"/>
                <w:sz w:val="22"/>
              </w:rPr>
            </w:pPr>
            <w:r w:rsidRPr="00576F29">
              <w:rPr>
                <w:rStyle w:val="normaltextrun"/>
                <w:rFonts w:ascii="Calibri Light" w:hAnsi="Calibri Light" w:cs="Calibri Light"/>
                <w:sz w:val="22"/>
              </w:rPr>
              <w:t>It’s National Recycling Week!</w:t>
            </w:r>
            <w:r>
              <w:rPr>
                <w:rStyle w:val="normaltextrun"/>
                <w:rFonts w:ascii="Calibri Light" w:hAnsi="Calibri Light" w:cs="Calibri Light"/>
                <w:sz w:val="22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465082E9" wp14:editId="19BB0E4C">
                  <wp:extent cx="180000" cy="180000"/>
                  <wp:effectExtent l="0" t="0" r="0" b="0"/>
                  <wp:docPr id="1497739849" name="Picture 1497739849" descr="Recycling Symbol Emoji (U+267B, U+FE0F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Recycling Symbol Emoji (U+267B, U+FE0F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" cy="1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76F29">
              <w:rPr>
                <w:rStyle w:val="normaltextrun"/>
                <w:rFonts w:ascii="Calibri Light" w:hAnsi="Calibri Light" w:cs="Calibri Light"/>
                <w:sz w:val="22"/>
              </w:rPr>
              <w:t> </w:t>
            </w:r>
            <w:r w:rsidRPr="00576F29">
              <w:rPr>
                <w:rStyle w:val="eop"/>
                <w:rFonts w:ascii="Calibri Light" w:hAnsi="Calibri Light" w:cs="Calibri Light"/>
                <w:sz w:val="22"/>
              </w:rPr>
              <w:t> </w:t>
            </w:r>
          </w:p>
          <w:p w14:paraId="36FCD120" w14:textId="77777777" w:rsidR="00C45C4B" w:rsidRDefault="00C45C4B" w:rsidP="00E70D90">
            <w:pPr>
              <w:shd w:val="clear" w:color="auto" w:fill="FFFFFF"/>
              <w:spacing w:after="0"/>
              <w:rPr>
                <w:rStyle w:val="eop"/>
              </w:rPr>
            </w:pPr>
          </w:p>
          <w:p w14:paraId="1BEF771E" w14:textId="77777777" w:rsidR="00C45C4B" w:rsidRPr="00576F29" w:rsidRDefault="00C45C4B" w:rsidP="00E70D90">
            <w:pPr>
              <w:shd w:val="clear" w:color="auto" w:fill="FFFFFF"/>
              <w:spacing w:after="0"/>
              <w:rPr>
                <w:rFonts w:ascii="Calibri Light" w:hAnsi="Calibri Light" w:cs="Calibri Light"/>
                <w:sz w:val="22"/>
              </w:rPr>
            </w:pPr>
            <w:r w:rsidRPr="00576F29">
              <w:rPr>
                <w:rStyle w:val="normaltextrun"/>
                <w:rFonts w:ascii="Calibri Light" w:hAnsi="Calibri Light" w:cs="Calibri Light"/>
                <w:sz w:val="22"/>
              </w:rPr>
              <w:t xml:space="preserve">Everyone in WA agrees </w:t>
            </w:r>
            <w:r>
              <w:rPr>
                <w:rStyle w:val="normaltextrun"/>
                <w:rFonts w:ascii="Calibri Light" w:hAnsi="Calibri Light" w:cs="Calibri Light"/>
                <w:sz w:val="22"/>
              </w:rPr>
              <w:t xml:space="preserve">that </w:t>
            </w:r>
            <w:r w:rsidRPr="00576F29">
              <w:rPr>
                <w:rStyle w:val="normaltextrun"/>
                <w:rFonts w:ascii="Calibri Light" w:hAnsi="Calibri Light" w:cs="Calibri Light"/>
                <w:sz w:val="22"/>
              </w:rPr>
              <w:t>recycling is a GREAT thing to do! </w:t>
            </w:r>
            <w:r w:rsidRPr="00576F29">
              <w:rPr>
                <w:rStyle w:val="eop"/>
                <w:rFonts w:ascii="Calibri Light" w:hAnsi="Calibri Light" w:cs="Calibri Light"/>
                <w:sz w:val="22"/>
              </w:rPr>
              <w:t> </w:t>
            </w:r>
          </w:p>
          <w:p w14:paraId="4CB9801B" w14:textId="77777777" w:rsidR="00C45C4B" w:rsidRPr="00576F29" w:rsidRDefault="00C45C4B" w:rsidP="00E70D90">
            <w:pPr>
              <w:pStyle w:val="paragraph"/>
              <w:spacing w:before="0" w:beforeAutospacing="0" w:after="0" w:afterAutospacing="0"/>
              <w:textAlignment w:val="baseline"/>
              <w:rPr>
                <w:rFonts w:ascii="Calibri Light" w:hAnsi="Calibri Light" w:cs="Calibri Light"/>
                <w:sz w:val="22"/>
                <w:szCs w:val="22"/>
              </w:rPr>
            </w:pPr>
            <w:r w:rsidRPr="00576F29">
              <w:rPr>
                <w:rStyle w:val="eop"/>
                <w:rFonts w:ascii="Calibri Light" w:hAnsi="Calibri Light" w:cs="Calibri Light"/>
                <w:sz w:val="22"/>
                <w:szCs w:val="22"/>
              </w:rPr>
              <w:t> </w:t>
            </w:r>
          </w:p>
          <w:p w14:paraId="03746D38" w14:textId="77777777" w:rsidR="00C45C4B" w:rsidRPr="00576F29" w:rsidRDefault="00C45C4B" w:rsidP="00E70D90">
            <w:pPr>
              <w:pStyle w:val="paragraph"/>
              <w:spacing w:before="0" w:beforeAutospacing="0" w:after="0" w:afterAutospacing="0"/>
              <w:textAlignment w:val="baseline"/>
              <w:rPr>
                <w:rFonts w:ascii="Calibri Light" w:hAnsi="Calibri Light" w:cs="Calibri Light"/>
                <w:sz w:val="22"/>
                <w:szCs w:val="22"/>
              </w:rPr>
            </w:pPr>
            <w:r w:rsidRPr="00576F29"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 xml:space="preserve">GREAT Sorts recycle </w:t>
            </w:r>
            <w:r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 xml:space="preserve">just </w:t>
            </w:r>
            <w:r w:rsidRPr="00576F29"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>these five things:</w:t>
            </w:r>
            <w:r w:rsidRPr="00576F29">
              <w:rPr>
                <w:rStyle w:val="eop"/>
                <w:rFonts w:ascii="Calibri Light" w:hAnsi="Calibri Light" w:cs="Calibri Light"/>
                <w:sz w:val="22"/>
                <w:szCs w:val="22"/>
              </w:rPr>
              <w:t> </w:t>
            </w:r>
          </w:p>
          <w:p w14:paraId="248EB5EB" w14:textId="77777777" w:rsidR="00C45C4B" w:rsidRPr="00576F29" w:rsidRDefault="00C45C4B" w:rsidP="00E70D90">
            <w:pPr>
              <w:pStyle w:val="paragraph"/>
              <w:spacing w:before="0" w:beforeAutospacing="0" w:after="0" w:afterAutospacing="0"/>
              <w:textAlignment w:val="baseline"/>
              <w:rPr>
                <w:rFonts w:ascii="Calibri Light" w:hAnsi="Calibri Light" w:cs="Calibri Light"/>
                <w:sz w:val="22"/>
                <w:szCs w:val="22"/>
              </w:rPr>
            </w:pPr>
            <w:r w:rsidRPr="00576F29">
              <w:rPr>
                <w:rStyle w:val="normaltextrun"/>
                <w:rFonts w:ascii="Segoe UI Emoji" w:hAnsi="Segoe UI Emoji" w:cs="Segoe UI Emoji"/>
                <w:sz w:val="22"/>
                <w:szCs w:val="22"/>
              </w:rPr>
              <w:t>✔️</w:t>
            </w:r>
            <w:r w:rsidRPr="00576F29">
              <w:rPr>
                <w:rStyle w:val="normaltextrun"/>
                <w:rFonts w:ascii="Calibri Light" w:hAnsi="Calibri Light" w:cs="Calibri Light"/>
                <w:color w:val="000000"/>
                <w:sz w:val="22"/>
                <w:szCs w:val="22"/>
              </w:rPr>
              <w:t xml:space="preserve"> Paper</w:t>
            </w:r>
            <w:r w:rsidRPr="00576F29">
              <w:rPr>
                <w:rStyle w:val="eop"/>
                <w:rFonts w:ascii="Calibri Light" w:hAnsi="Calibri Light" w:cs="Calibri Light"/>
                <w:color w:val="000000"/>
                <w:sz w:val="22"/>
                <w:szCs w:val="22"/>
              </w:rPr>
              <w:t> </w:t>
            </w:r>
          </w:p>
          <w:p w14:paraId="11E5B12B" w14:textId="77777777" w:rsidR="00C45C4B" w:rsidRPr="00576F29" w:rsidRDefault="00C45C4B" w:rsidP="00E70D90">
            <w:pPr>
              <w:pStyle w:val="paragraph"/>
              <w:spacing w:before="0" w:beforeAutospacing="0" w:after="0" w:afterAutospacing="0"/>
              <w:textAlignment w:val="baseline"/>
              <w:rPr>
                <w:rFonts w:ascii="Calibri Light" w:hAnsi="Calibri Light" w:cs="Calibri Light"/>
                <w:sz w:val="22"/>
                <w:szCs w:val="22"/>
              </w:rPr>
            </w:pPr>
            <w:r w:rsidRPr="00576F29">
              <w:rPr>
                <w:rStyle w:val="normaltextrun"/>
                <w:rFonts w:ascii="Segoe UI Emoji" w:hAnsi="Segoe UI Emoji" w:cs="Segoe UI Emoji"/>
                <w:sz w:val="22"/>
                <w:szCs w:val="22"/>
              </w:rPr>
              <w:t>✔️</w:t>
            </w:r>
            <w:r w:rsidRPr="00576F29">
              <w:rPr>
                <w:rStyle w:val="normaltextrun"/>
                <w:rFonts w:ascii="Calibri Light" w:hAnsi="Calibri Light" w:cs="Calibri Light"/>
                <w:color w:val="000000"/>
                <w:sz w:val="22"/>
                <w:szCs w:val="22"/>
              </w:rPr>
              <w:t xml:space="preserve"> Cans and tins</w:t>
            </w:r>
            <w:r w:rsidRPr="00576F29">
              <w:rPr>
                <w:rStyle w:val="eop"/>
                <w:rFonts w:ascii="Calibri Light" w:hAnsi="Calibri Light" w:cs="Calibri Light"/>
                <w:color w:val="000000"/>
                <w:sz w:val="22"/>
                <w:szCs w:val="22"/>
              </w:rPr>
              <w:t> </w:t>
            </w:r>
          </w:p>
          <w:p w14:paraId="33CA8C53" w14:textId="77777777" w:rsidR="00C45C4B" w:rsidRPr="00576F29" w:rsidRDefault="00C45C4B" w:rsidP="00E70D90">
            <w:pPr>
              <w:pStyle w:val="paragraph"/>
              <w:spacing w:before="0" w:beforeAutospacing="0" w:after="0" w:afterAutospacing="0"/>
              <w:textAlignment w:val="baseline"/>
              <w:rPr>
                <w:rFonts w:ascii="Calibri Light" w:hAnsi="Calibri Light" w:cs="Calibri Light"/>
                <w:sz w:val="22"/>
                <w:szCs w:val="22"/>
              </w:rPr>
            </w:pPr>
            <w:r w:rsidRPr="00576F29">
              <w:rPr>
                <w:rStyle w:val="normaltextrun"/>
                <w:rFonts w:ascii="Segoe UI Emoji" w:hAnsi="Segoe UI Emoji" w:cs="Segoe UI Emoji"/>
                <w:sz w:val="22"/>
                <w:szCs w:val="22"/>
              </w:rPr>
              <w:t>✔️</w:t>
            </w:r>
            <w:r w:rsidRPr="00576F29">
              <w:rPr>
                <w:rStyle w:val="normaltextrun"/>
                <w:rFonts w:ascii="Calibri Light" w:hAnsi="Calibri Light" w:cs="Calibri Light"/>
                <w:color w:val="000000"/>
                <w:sz w:val="22"/>
                <w:szCs w:val="22"/>
              </w:rPr>
              <w:t xml:space="preserve"> Cardboard </w:t>
            </w:r>
            <w:r w:rsidRPr="00576F29">
              <w:rPr>
                <w:rStyle w:val="eop"/>
                <w:rFonts w:ascii="Calibri Light" w:hAnsi="Calibri Light" w:cs="Calibri Light"/>
                <w:color w:val="000000"/>
                <w:sz w:val="22"/>
                <w:szCs w:val="22"/>
              </w:rPr>
              <w:t> </w:t>
            </w:r>
          </w:p>
          <w:p w14:paraId="7C760D7D" w14:textId="77777777" w:rsidR="00C45C4B" w:rsidRPr="00576F29" w:rsidRDefault="00C45C4B" w:rsidP="00E70D90">
            <w:pPr>
              <w:pStyle w:val="paragraph"/>
              <w:spacing w:before="0" w:beforeAutospacing="0" w:after="0" w:afterAutospacing="0"/>
              <w:textAlignment w:val="baseline"/>
              <w:rPr>
                <w:rFonts w:ascii="Calibri Light" w:hAnsi="Calibri Light" w:cs="Calibri Light"/>
                <w:sz w:val="22"/>
                <w:szCs w:val="22"/>
              </w:rPr>
            </w:pPr>
            <w:r w:rsidRPr="00576F29">
              <w:rPr>
                <w:rStyle w:val="normaltextrun"/>
                <w:rFonts w:ascii="Segoe UI Emoji" w:hAnsi="Segoe UI Emoji" w:cs="Segoe UI Emoji"/>
                <w:sz w:val="22"/>
                <w:szCs w:val="22"/>
              </w:rPr>
              <w:t>✔️</w:t>
            </w:r>
            <w:r w:rsidRPr="00576F29">
              <w:rPr>
                <w:rStyle w:val="normaltextrun"/>
                <w:rFonts w:ascii="Calibri Light" w:hAnsi="Calibri Light" w:cs="Calibri Light"/>
                <w:color w:val="000000"/>
                <w:sz w:val="22"/>
                <w:szCs w:val="22"/>
              </w:rPr>
              <w:t xml:space="preserve"> Plastic bottles and containers (not soft plastics)</w:t>
            </w:r>
            <w:r w:rsidRPr="00576F29">
              <w:rPr>
                <w:rStyle w:val="eop"/>
                <w:rFonts w:ascii="Calibri Light" w:hAnsi="Calibri Light" w:cs="Calibri Light"/>
                <w:color w:val="000000"/>
                <w:sz w:val="22"/>
                <w:szCs w:val="22"/>
              </w:rPr>
              <w:t> </w:t>
            </w:r>
          </w:p>
          <w:p w14:paraId="57F05D3C" w14:textId="77777777" w:rsidR="00C45C4B" w:rsidRPr="00576F29" w:rsidRDefault="00C45C4B" w:rsidP="00E70D90">
            <w:pPr>
              <w:pStyle w:val="paragraph"/>
              <w:spacing w:before="0" w:beforeAutospacing="0" w:after="0" w:afterAutospacing="0"/>
              <w:textAlignment w:val="baseline"/>
              <w:rPr>
                <w:rFonts w:ascii="Calibri Light" w:hAnsi="Calibri Light" w:cs="Calibri Light"/>
                <w:sz w:val="22"/>
                <w:szCs w:val="22"/>
              </w:rPr>
            </w:pPr>
            <w:r w:rsidRPr="00576F29">
              <w:rPr>
                <w:rStyle w:val="normaltextrun"/>
                <w:rFonts w:ascii="Segoe UI Emoji" w:hAnsi="Segoe UI Emoji" w:cs="Segoe UI Emoji"/>
                <w:sz w:val="22"/>
                <w:szCs w:val="22"/>
              </w:rPr>
              <w:t>✔️</w:t>
            </w:r>
            <w:r w:rsidRPr="00576F29">
              <w:rPr>
                <w:rStyle w:val="normaltextrun"/>
                <w:rFonts w:ascii="Calibri Light" w:hAnsi="Calibri Light" w:cs="Calibri Light"/>
                <w:color w:val="000000"/>
                <w:sz w:val="22"/>
                <w:szCs w:val="22"/>
              </w:rPr>
              <w:t xml:space="preserve"> Glass jars and bottles</w:t>
            </w:r>
            <w:r w:rsidRPr="00576F29">
              <w:rPr>
                <w:rStyle w:val="eop"/>
                <w:rFonts w:ascii="Calibri Light" w:hAnsi="Calibri Light" w:cs="Calibri Light"/>
                <w:color w:val="000000"/>
                <w:sz w:val="22"/>
                <w:szCs w:val="22"/>
              </w:rPr>
              <w:t> </w:t>
            </w:r>
          </w:p>
          <w:p w14:paraId="3B35A522" w14:textId="77777777" w:rsidR="00C45C4B" w:rsidRPr="00576F29" w:rsidRDefault="00C45C4B" w:rsidP="00E70D90">
            <w:pPr>
              <w:pStyle w:val="paragraph"/>
              <w:spacing w:before="0" w:beforeAutospacing="0" w:after="0" w:afterAutospacing="0"/>
              <w:textAlignment w:val="baseline"/>
              <w:rPr>
                <w:rFonts w:ascii="Calibri Light" w:hAnsi="Calibri Light" w:cs="Calibri Light"/>
                <w:sz w:val="22"/>
                <w:szCs w:val="22"/>
              </w:rPr>
            </w:pPr>
            <w:r w:rsidRPr="00576F29">
              <w:rPr>
                <w:rStyle w:val="eop"/>
                <w:rFonts w:ascii="Calibri Light" w:hAnsi="Calibri Light" w:cs="Calibri Light"/>
                <w:color w:val="000000"/>
                <w:sz w:val="22"/>
                <w:szCs w:val="22"/>
              </w:rPr>
              <w:t> </w:t>
            </w:r>
          </w:p>
          <w:p w14:paraId="140CD721" w14:textId="62EEC35E" w:rsidR="00C45C4B" w:rsidRPr="00576F29" w:rsidRDefault="00C45C4B" w:rsidP="00E70D90">
            <w:pPr>
              <w:pStyle w:val="paragraph"/>
              <w:spacing w:before="0" w:beforeAutospacing="0" w:after="0" w:afterAutospacing="0"/>
              <w:textAlignment w:val="baseline"/>
              <w:rPr>
                <w:rFonts w:ascii="Calibri Light" w:hAnsi="Calibri Light" w:cs="Calibri Light"/>
                <w:sz w:val="22"/>
              </w:rPr>
            </w:pPr>
            <w:r w:rsidRPr="00576F29"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>Find out more</w:t>
            </w:r>
            <w:r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 xml:space="preserve"> &gt;&gt;</w:t>
            </w:r>
            <w:r w:rsidRPr="00576F29"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 xml:space="preserve"> </w:t>
            </w:r>
            <w:hyperlink r:id="rId29" w:tgtFrame="_blank" w:history="1">
              <w:r w:rsidRPr="00200004">
                <w:rPr>
                  <w:rStyle w:val="Hyperlink"/>
                  <w:rFonts w:ascii="Calibri Light" w:hAnsi="Calibri Light" w:cs="Calibri Light"/>
                  <w:sz w:val="22"/>
                  <w:szCs w:val="22"/>
                </w:rPr>
                <w:t>https://www.wastesorted.wa.gov.au/be-a-great-sort/recycle</w:t>
              </w:r>
            </w:hyperlink>
          </w:p>
          <w:p w14:paraId="4BA5D54B" w14:textId="77777777" w:rsidR="00C45C4B" w:rsidRPr="00576F29" w:rsidRDefault="00C45C4B" w:rsidP="00E70D90">
            <w:pPr>
              <w:shd w:val="clear" w:color="auto" w:fill="FFFFFF"/>
              <w:spacing w:after="0"/>
              <w:rPr>
                <w:rFonts w:ascii="Calibri Light" w:hAnsi="Calibri Light" w:cs="Calibri Light"/>
                <w:sz w:val="22"/>
              </w:rPr>
            </w:pPr>
          </w:p>
          <w:p w14:paraId="33F482F3" w14:textId="77777777" w:rsidR="00C45C4B" w:rsidRDefault="00270734" w:rsidP="00447F4E">
            <w:pPr>
              <w:shd w:val="clear" w:color="auto" w:fill="FFFFFF"/>
              <w:spacing w:after="0"/>
              <w:rPr>
                <w:rStyle w:val="Hyperlink"/>
                <w:rFonts w:ascii="Calibri Light" w:hAnsi="Calibri Light" w:cs="Calibri Light"/>
                <w:sz w:val="22"/>
                <w:bdr w:val="none" w:sz="0" w:space="0" w:color="auto" w:frame="1"/>
              </w:rPr>
            </w:pPr>
            <w:hyperlink r:id="rId30" w:history="1">
              <w:r w:rsidR="00C45C4B" w:rsidRPr="00576F29">
                <w:rPr>
                  <w:rStyle w:val="Hyperlink"/>
                  <w:rFonts w:ascii="Calibri Light" w:hAnsi="Calibri Light" w:cs="Calibri Light"/>
                  <w:sz w:val="22"/>
                  <w:bdr w:val="none" w:sz="0" w:space="0" w:color="auto" w:frame="1"/>
                </w:rPr>
                <w:t>#WasteSorted</w:t>
              </w:r>
            </w:hyperlink>
            <w:r w:rsidR="00C45C4B" w:rsidRPr="00576F29">
              <w:rPr>
                <w:rFonts w:ascii="Calibri Light" w:hAnsi="Calibri Light" w:cs="Calibri Light"/>
                <w:color w:val="050505"/>
                <w:sz w:val="22"/>
                <w:shd w:val="clear" w:color="auto" w:fill="FFFFFF"/>
              </w:rPr>
              <w:t xml:space="preserve"> </w:t>
            </w:r>
            <w:hyperlink r:id="rId31" w:history="1">
              <w:r w:rsidR="00C45C4B" w:rsidRPr="00576F29">
                <w:rPr>
                  <w:rStyle w:val="Hyperlink"/>
                  <w:rFonts w:ascii="Calibri Light" w:hAnsi="Calibri Light" w:cs="Calibri Light"/>
                  <w:sz w:val="22"/>
                  <w:bdr w:val="none" w:sz="0" w:space="0" w:color="auto" w:frame="1"/>
                </w:rPr>
                <w:t>#BeaGREATSort</w:t>
              </w:r>
            </w:hyperlink>
            <w:r w:rsidR="00C45C4B" w:rsidRPr="00576F29">
              <w:rPr>
                <w:rStyle w:val="Hyperlink"/>
                <w:rFonts w:ascii="Calibri Light" w:hAnsi="Calibri Light" w:cs="Calibri Light"/>
                <w:sz w:val="22"/>
                <w:u w:val="none"/>
                <w:bdr w:val="none" w:sz="0" w:space="0" w:color="auto" w:frame="1"/>
              </w:rPr>
              <w:t xml:space="preserve"> </w:t>
            </w:r>
            <w:r w:rsidR="00C45C4B" w:rsidRPr="00576F29">
              <w:rPr>
                <w:rStyle w:val="Hyperlink"/>
                <w:rFonts w:ascii="Calibri Light" w:hAnsi="Calibri Light" w:cs="Calibri Light"/>
                <w:sz w:val="22"/>
                <w:bdr w:val="none" w:sz="0" w:space="0" w:color="auto" w:frame="1"/>
              </w:rPr>
              <w:t>#NationalRecyclingWeek</w:t>
            </w:r>
          </w:p>
          <w:p w14:paraId="1847A107" w14:textId="77777777" w:rsidR="00C45C4B" w:rsidRDefault="00C45C4B" w:rsidP="00447F4E">
            <w:pPr>
              <w:shd w:val="clear" w:color="auto" w:fill="FFFFFF"/>
              <w:spacing w:after="0"/>
              <w:rPr>
                <w:rStyle w:val="Hyperlink"/>
                <w:rFonts w:ascii="Calibri Light" w:hAnsi="Calibri Light" w:cs="Calibri Light"/>
                <w:sz w:val="22"/>
                <w:bdr w:val="none" w:sz="0" w:space="0" w:color="auto" w:frame="1"/>
              </w:rPr>
            </w:pPr>
          </w:p>
          <w:p w14:paraId="0C392863" w14:textId="77777777" w:rsidR="00C45C4B" w:rsidRDefault="00C45C4B" w:rsidP="00447F4E">
            <w:pPr>
              <w:shd w:val="clear" w:color="auto" w:fill="FFFFFF"/>
              <w:spacing w:after="0"/>
              <w:rPr>
                <w:rStyle w:val="Hyperlink"/>
                <w:rFonts w:ascii="Calibri Light" w:hAnsi="Calibri Light" w:cs="Calibri Light"/>
                <w:sz w:val="22"/>
                <w:bdr w:val="none" w:sz="0" w:space="0" w:color="auto" w:frame="1"/>
              </w:rPr>
            </w:pPr>
          </w:p>
          <w:p w14:paraId="2D923116" w14:textId="77777777" w:rsidR="00C45C4B" w:rsidRDefault="00C45C4B" w:rsidP="00447F4E">
            <w:pPr>
              <w:shd w:val="clear" w:color="auto" w:fill="FFFFFF"/>
              <w:spacing w:after="0"/>
              <w:rPr>
                <w:rStyle w:val="Hyperlink"/>
                <w:rFonts w:ascii="Calibri Light" w:hAnsi="Calibri Light" w:cs="Calibri Light"/>
                <w:sz w:val="22"/>
                <w:bdr w:val="none" w:sz="0" w:space="0" w:color="auto" w:frame="1"/>
              </w:rPr>
            </w:pPr>
          </w:p>
          <w:p w14:paraId="686455B8" w14:textId="77777777" w:rsidR="00C45C4B" w:rsidRDefault="00C45C4B" w:rsidP="00447F4E">
            <w:pPr>
              <w:shd w:val="clear" w:color="auto" w:fill="FFFFFF"/>
              <w:spacing w:after="0"/>
              <w:rPr>
                <w:rStyle w:val="Hyperlink"/>
                <w:rFonts w:ascii="Calibri Light" w:hAnsi="Calibri Light" w:cs="Calibri Light"/>
                <w:sz w:val="22"/>
                <w:bdr w:val="none" w:sz="0" w:space="0" w:color="auto" w:frame="1"/>
              </w:rPr>
            </w:pPr>
          </w:p>
          <w:p w14:paraId="193BB58A" w14:textId="77777777" w:rsidR="00C45C4B" w:rsidRDefault="00C45C4B" w:rsidP="00447F4E">
            <w:pPr>
              <w:shd w:val="clear" w:color="auto" w:fill="FFFFFF"/>
              <w:spacing w:after="0"/>
              <w:rPr>
                <w:rStyle w:val="Hyperlink"/>
                <w:bdr w:val="none" w:sz="0" w:space="0" w:color="auto" w:frame="1"/>
              </w:rPr>
            </w:pPr>
          </w:p>
          <w:p w14:paraId="1F6B85B4" w14:textId="77777777" w:rsidR="00C45C4B" w:rsidRDefault="00C45C4B" w:rsidP="00447F4E">
            <w:pPr>
              <w:shd w:val="clear" w:color="auto" w:fill="FFFFFF"/>
              <w:spacing w:after="0"/>
              <w:rPr>
                <w:rStyle w:val="Hyperlink"/>
                <w:bdr w:val="none" w:sz="0" w:space="0" w:color="auto" w:frame="1"/>
              </w:rPr>
            </w:pPr>
          </w:p>
          <w:p w14:paraId="32469274" w14:textId="71755564" w:rsidR="00C45C4B" w:rsidRPr="00576F29" w:rsidRDefault="00C45C4B" w:rsidP="00447F4E">
            <w:pPr>
              <w:shd w:val="clear" w:color="auto" w:fill="FFFFFF"/>
              <w:spacing w:after="0"/>
              <w:rPr>
                <w:rStyle w:val="normaltextrun"/>
                <w:rFonts w:ascii="Calibri Light" w:hAnsi="Calibri Light" w:cs="Calibri Light"/>
                <w:sz w:val="22"/>
              </w:rPr>
            </w:pPr>
          </w:p>
        </w:tc>
      </w:tr>
      <w:tr w:rsidR="00C45C4B" w:rsidRPr="00576F29" w14:paraId="4DDE4951" w14:textId="77777777" w:rsidTr="0086041F">
        <w:trPr>
          <w:trHeight w:val="316"/>
        </w:trPr>
        <w:tc>
          <w:tcPr>
            <w:tcW w:w="562" w:type="pct"/>
          </w:tcPr>
          <w:p w14:paraId="307060C9" w14:textId="4C4DDB7C" w:rsidR="00C45C4B" w:rsidRPr="00576F29" w:rsidRDefault="00C45C4B" w:rsidP="00E70D90">
            <w:pPr>
              <w:spacing w:after="0"/>
              <w:rPr>
                <w:rFonts w:ascii="Calibri Light" w:hAnsi="Calibri Light" w:cs="Calibri Light"/>
                <w:sz w:val="22"/>
              </w:rPr>
            </w:pPr>
            <w:r>
              <w:rPr>
                <w:rFonts w:ascii="Calibri Light" w:hAnsi="Calibri Light" w:cs="Calibri Light"/>
                <w:sz w:val="22"/>
              </w:rPr>
              <w:lastRenderedPageBreak/>
              <w:t>Thursday 16</w:t>
            </w:r>
            <w:r w:rsidRPr="00576F29">
              <w:rPr>
                <w:rFonts w:ascii="Calibri Light" w:hAnsi="Calibri Light" w:cs="Calibri Light"/>
                <w:sz w:val="22"/>
              </w:rPr>
              <w:t xml:space="preserve"> November</w:t>
            </w:r>
          </w:p>
        </w:tc>
        <w:tc>
          <w:tcPr>
            <w:tcW w:w="1462" w:type="pct"/>
          </w:tcPr>
          <w:p w14:paraId="08FA46D5" w14:textId="77777777" w:rsidR="00C45C4B" w:rsidRDefault="00270734" w:rsidP="00E70D90">
            <w:pPr>
              <w:spacing w:after="0"/>
              <w:rPr>
                <w:rFonts w:ascii="Calibri Light" w:hAnsi="Calibri Light" w:cs="Calibri Light"/>
                <w:noProof/>
                <w:sz w:val="22"/>
              </w:rPr>
            </w:pPr>
            <w:hyperlink r:id="rId32" w:history="1">
              <w:r w:rsidR="00C45C4B" w:rsidRPr="004D79DA">
                <w:rPr>
                  <w:rStyle w:val="Hyperlink"/>
                  <w:rFonts w:ascii="Calibri Light" w:hAnsi="Calibri Light" w:cs="Calibri Light"/>
                  <w:noProof/>
                  <w:sz w:val="22"/>
                </w:rPr>
                <w:t>Taking video (30sec)</w:t>
              </w:r>
            </w:hyperlink>
          </w:p>
          <w:p w14:paraId="2725724D" w14:textId="3DF84929" w:rsidR="00C45C4B" w:rsidRDefault="00C45C4B" w:rsidP="00E70D90">
            <w:pPr>
              <w:spacing w:after="0"/>
              <w:rPr>
                <w:rFonts w:ascii="Calibri Light" w:hAnsi="Calibri Light" w:cs="Calibri Light"/>
                <w:noProof/>
                <w:sz w:val="22"/>
              </w:rPr>
            </w:pPr>
            <w:r>
              <w:rPr>
                <w:noProof/>
              </w:rPr>
              <w:drawing>
                <wp:anchor distT="0" distB="0" distL="114300" distR="114300" simplePos="0" relativeHeight="251662342" behindDoc="1" locked="0" layoutInCell="1" allowOverlap="1" wp14:anchorId="791B744C" wp14:editId="14C4A9FD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173990</wp:posOffset>
                  </wp:positionV>
                  <wp:extent cx="2203450" cy="1231900"/>
                  <wp:effectExtent l="0" t="0" r="6350" b="6350"/>
                  <wp:wrapTight wrapText="bothSides">
                    <wp:wrapPolygon edited="0">
                      <wp:start x="0" y="0"/>
                      <wp:lineTo x="0" y="21377"/>
                      <wp:lineTo x="21476" y="21377"/>
                      <wp:lineTo x="21476" y="0"/>
                      <wp:lineTo x="0" y="0"/>
                    </wp:wrapPolygon>
                  </wp:wrapTight>
                  <wp:docPr id="1100547111" name="Picture 1100547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0547111" name="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450" cy="1231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623DC321" w14:textId="4E33BD1A" w:rsidR="00C45C4B" w:rsidRPr="004D79DA" w:rsidRDefault="00C45C4B" w:rsidP="00E70D90">
            <w:pPr>
              <w:spacing w:after="0"/>
              <w:rPr>
                <w:rFonts w:ascii="Calibri Light" w:hAnsi="Calibri Light" w:cs="Calibri Light"/>
                <w:noProof/>
                <w:sz w:val="22"/>
              </w:rPr>
            </w:pPr>
          </w:p>
        </w:tc>
        <w:tc>
          <w:tcPr>
            <w:tcW w:w="2976" w:type="pct"/>
          </w:tcPr>
          <w:p w14:paraId="0853439D" w14:textId="681235D0" w:rsidR="00C45C4B" w:rsidRDefault="00C45C4B" w:rsidP="00E70D90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Calibri Light" w:hAnsi="Calibri Light" w:cs="Calibri Light"/>
                <w:sz w:val="22"/>
                <w:szCs w:val="22"/>
              </w:rPr>
            </w:pPr>
            <w:r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 xml:space="preserve">Happy National Recycling Week! </w:t>
            </w:r>
            <w:r>
              <w:rPr>
                <w:noProof/>
              </w:rPr>
              <w:drawing>
                <wp:inline distT="0" distB="0" distL="0" distR="0" wp14:anchorId="029DCA15" wp14:editId="7A5E40A5">
                  <wp:extent cx="180000" cy="180000"/>
                  <wp:effectExtent l="0" t="0" r="0" b="0"/>
                  <wp:docPr id="235367191" name="Picture 235367191" descr="Recycling Symbol Emoji (U+267B, U+FE0F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Recycling Symbol Emoji (U+267B, U+FE0F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" cy="1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B380A6" w14:textId="77777777" w:rsidR="00C45C4B" w:rsidRDefault="00C45C4B" w:rsidP="00E70D90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Calibri Light" w:hAnsi="Calibri Light" w:cs="Calibri Light"/>
                <w:sz w:val="22"/>
                <w:szCs w:val="22"/>
              </w:rPr>
            </w:pPr>
          </w:p>
          <w:p w14:paraId="372183A2" w14:textId="7094DF8D" w:rsidR="00C45C4B" w:rsidRDefault="00C45C4B" w:rsidP="00A46AA3">
            <w:pPr>
              <w:shd w:val="clear" w:color="auto" w:fill="FFFFFF"/>
              <w:spacing w:after="0"/>
              <w:rPr>
                <w:rStyle w:val="normaltextrun"/>
                <w:rFonts w:ascii="Calibri Light" w:hAnsi="Calibri Light" w:cs="Calibri Light"/>
                <w:sz w:val="22"/>
              </w:rPr>
            </w:pPr>
            <w:r w:rsidRPr="00A46AA3">
              <w:rPr>
                <w:rStyle w:val="normaltextrun"/>
                <w:rFonts w:ascii="Calibri Light" w:hAnsi="Calibri Light" w:cs="Calibri Light"/>
                <w:sz w:val="22"/>
              </w:rPr>
              <w:t>There are specialists out there who recover items that cannot be put in the kerbside recycling bin.</w:t>
            </w:r>
          </w:p>
          <w:p w14:paraId="3E201656" w14:textId="77777777" w:rsidR="00C45C4B" w:rsidRDefault="00C45C4B" w:rsidP="00A46AA3">
            <w:pPr>
              <w:shd w:val="clear" w:color="auto" w:fill="FFFFFF"/>
              <w:spacing w:after="0"/>
              <w:rPr>
                <w:rStyle w:val="normaltextrun"/>
                <w:rFonts w:ascii="Calibri Light" w:hAnsi="Calibri Light" w:cs="Calibri Light"/>
                <w:sz w:val="22"/>
              </w:rPr>
            </w:pPr>
          </w:p>
          <w:p w14:paraId="637D874B" w14:textId="2F5728EF" w:rsidR="00C45C4B" w:rsidRPr="00A46AA3" w:rsidRDefault="00C45C4B" w:rsidP="00A46AA3">
            <w:pPr>
              <w:shd w:val="clear" w:color="auto" w:fill="FFFFFF"/>
              <w:spacing w:after="0"/>
              <w:rPr>
                <w:rStyle w:val="normaltextrun"/>
                <w:rFonts w:ascii="Calibri Light" w:hAnsi="Calibri Light" w:cs="Calibri Light"/>
                <w:sz w:val="22"/>
                <w:lang w:eastAsia="en-AU"/>
              </w:rPr>
            </w:pPr>
            <w:r>
              <w:rPr>
                <w:rStyle w:val="normaltextrun"/>
                <w:rFonts w:ascii="Calibri Light" w:hAnsi="Calibri Light" w:cs="Calibri Light"/>
                <w:sz w:val="22"/>
              </w:rPr>
              <w:t>GREAT Sorts take</w:t>
            </w:r>
            <w:r w:rsidRPr="00A46AA3">
              <w:rPr>
                <w:rStyle w:val="normaltextrun"/>
                <w:rFonts w:ascii="Calibri Light" w:hAnsi="Calibri Light" w:cs="Calibri Light"/>
                <w:sz w:val="22"/>
                <w:lang w:eastAsia="en-AU"/>
              </w:rPr>
              <w:t xml:space="preserve"> things like batteries, electronic goods, refundable containers, and paints and chemicals to specialist drop-off points nearby. </w:t>
            </w:r>
            <w:r w:rsidRPr="00576F29">
              <w:rPr>
                <w:rStyle w:val="normaltextrun"/>
                <w:rFonts w:ascii="Segoe UI Emoji" w:hAnsi="Segoe UI Emoji" w:cs="Segoe UI Emoji"/>
                <w:sz w:val="22"/>
              </w:rPr>
              <w:t>✔️</w:t>
            </w:r>
            <w:r w:rsidRPr="00576F29">
              <w:rPr>
                <w:rStyle w:val="normaltextrun"/>
                <w:rFonts w:ascii="Calibri Light" w:hAnsi="Calibri Light" w:cs="Calibri Light"/>
                <w:sz w:val="22"/>
              </w:rPr>
              <w:t>  </w:t>
            </w:r>
          </w:p>
          <w:p w14:paraId="2B9E5A6C" w14:textId="77777777" w:rsidR="00C45C4B" w:rsidRDefault="00C45C4B" w:rsidP="00E70D90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Calibri Light" w:hAnsi="Calibri Light" w:cs="Calibri Light"/>
                <w:sz w:val="22"/>
                <w:szCs w:val="22"/>
              </w:rPr>
            </w:pPr>
          </w:p>
          <w:p w14:paraId="192ADE94" w14:textId="46F8D69F" w:rsidR="00C45C4B" w:rsidRPr="00576F29" w:rsidRDefault="00C45C4B" w:rsidP="00E70D90">
            <w:pPr>
              <w:pStyle w:val="paragraph"/>
              <w:spacing w:before="0" w:beforeAutospacing="0" w:after="0" w:afterAutospacing="0"/>
              <w:textAlignment w:val="baseline"/>
              <w:rPr>
                <w:rFonts w:ascii="Calibri Light" w:hAnsi="Calibri Light" w:cs="Calibri Light"/>
                <w:sz w:val="22"/>
                <w:szCs w:val="22"/>
              </w:rPr>
            </w:pPr>
            <w:r w:rsidRPr="00576F29"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>Find out more</w:t>
            </w:r>
            <w:r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 xml:space="preserve"> &gt;&gt; </w:t>
            </w:r>
            <w:hyperlink r:id="rId34" w:history="1">
              <w:r w:rsidRPr="003B5F8E">
                <w:rPr>
                  <w:rStyle w:val="Hyperlink"/>
                  <w:rFonts w:ascii="Calibri Light" w:hAnsi="Calibri Light" w:cs="Calibri Light"/>
                  <w:sz w:val="22"/>
                  <w:szCs w:val="22"/>
                </w:rPr>
                <w:t>https://www.wastesorted.wa.gov.au/be-a-great-sort/take</w:t>
              </w:r>
            </w:hyperlink>
          </w:p>
          <w:p w14:paraId="1CA98825" w14:textId="77777777" w:rsidR="00C45C4B" w:rsidRPr="00576F29" w:rsidRDefault="00C45C4B" w:rsidP="00E70D90">
            <w:pPr>
              <w:shd w:val="clear" w:color="auto" w:fill="FFFFFF"/>
              <w:spacing w:after="0"/>
              <w:rPr>
                <w:rFonts w:ascii="Calibri Light" w:hAnsi="Calibri Light" w:cs="Calibri Light"/>
                <w:color w:val="050505"/>
                <w:sz w:val="22"/>
                <w:shd w:val="clear" w:color="auto" w:fill="FFFFFF"/>
              </w:rPr>
            </w:pPr>
          </w:p>
          <w:p w14:paraId="3C9E5008" w14:textId="44B58A94" w:rsidR="00C45C4B" w:rsidRDefault="00270734" w:rsidP="00E70D90">
            <w:pPr>
              <w:shd w:val="clear" w:color="auto" w:fill="FFFFFF"/>
              <w:spacing w:after="0"/>
              <w:rPr>
                <w:rStyle w:val="Hyperlink"/>
                <w:rFonts w:ascii="Calibri Light" w:hAnsi="Calibri Light" w:cs="Calibri Light"/>
                <w:sz w:val="22"/>
                <w:bdr w:val="none" w:sz="0" w:space="0" w:color="auto" w:frame="1"/>
              </w:rPr>
            </w:pPr>
            <w:hyperlink r:id="rId35" w:history="1">
              <w:r w:rsidR="00C45C4B" w:rsidRPr="00576F29">
                <w:rPr>
                  <w:rStyle w:val="Hyperlink"/>
                  <w:rFonts w:ascii="Calibri Light" w:hAnsi="Calibri Light" w:cs="Calibri Light"/>
                  <w:sz w:val="22"/>
                  <w:bdr w:val="none" w:sz="0" w:space="0" w:color="auto" w:frame="1"/>
                </w:rPr>
                <w:t>#WasteSorted</w:t>
              </w:r>
            </w:hyperlink>
            <w:r w:rsidR="00C45C4B" w:rsidRPr="00576F29">
              <w:rPr>
                <w:rFonts w:ascii="Calibri Light" w:hAnsi="Calibri Light" w:cs="Calibri Light"/>
                <w:color w:val="050505"/>
                <w:sz w:val="22"/>
                <w:shd w:val="clear" w:color="auto" w:fill="FFFFFF"/>
              </w:rPr>
              <w:t xml:space="preserve"> </w:t>
            </w:r>
            <w:hyperlink r:id="rId36" w:history="1">
              <w:r w:rsidR="00C45C4B" w:rsidRPr="00576F29">
                <w:rPr>
                  <w:rStyle w:val="Hyperlink"/>
                  <w:rFonts w:ascii="Calibri Light" w:hAnsi="Calibri Light" w:cs="Calibri Light"/>
                  <w:sz w:val="22"/>
                  <w:bdr w:val="none" w:sz="0" w:space="0" w:color="auto" w:frame="1"/>
                </w:rPr>
                <w:t>#BeaGREATSort</w:t>
              </w:r>
            </w:hyperlink>
            <w:r w:rsidR="00C45C4B" w:rsidRPr="00576F29">
              <w:rPr>
                <w:rStyle w:val="Hyperlink"/>
                <w:rFonts w:ascii="Calibri Light" w:hAnsi="Calibri Light" w:cs="Calibri Light"/>
                <w:sz w:val="22"/>
                <w:u w:val="none"/>
                <w:bdr w:val="none" w:sz="0" w:space="0" w:color="auto" w:frame="1"/>
              </w:rPr>
              <w:t xml:space="preserve"> </w:t>
            </w:r>
            <w:r w:rsidR="00C45C4B" w:rsidRPr="00576F29">
              <w:rPr>
                <w:rStyle w:val="Hyperlink"/>
                <w:rFonts w:ascii="Calibri Light" w:hAnsi="Calibri Light" w:cs="Calibri Light"/>
                <w:sz w:val="22"/>
                <w:bdr w:val="none" w:sz="0" w:space="0" w:color="auto" w:frame="1"/>
              </w:rPr>
              <w:t>#NationalRecyclingWeek</w:t>
            </w:r>
          </w:p>
          <w:p w14:paraId="7673A718" w14:textId="4542F9C7" w:rsidR="00C45C4B" w:rsidRPr="00576F29" w:rsidRDefault="00C45C4B" w:rsidP="00E70D90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Calibri Light" w:hAnsi="Calibri Light" w:cs="Calibri Light"/>
                <w:sz w:val="22"/>
                <w:szCs w:val="22"/>
              </w:rPr>
            </w:pPr>
          </w:p>
        </w:tc>
      </w:tr>
      <w:tr w:rsidR="00C45C4B" w:rsidRPr="00576F29" w14:paraId="657B10C1" w14:textId="77777777" w:rsidTr="0086041F">
        <w:trPr>
          <w:trHeight w:val="316"/>
        </w:trPr>
        <w:tc>
          <w:tcPr>
            <w:tcW w:w="562" w:type="pct"/>
          </w:tcPr>
          <w:p w14:paraId="65D761AB" w14:textId="7F8B820E" w:rsidR="00C45C4B" w:rsidRPr="00576F29" w:rsidRDefault="00C45C4B" w:rsidP="00E70D90">
            <w:pPr>
              <w:spacing w:after="0"/>
              <w:rPr>
                <w:rFonts w:ascii="Calibri Light" w:hAnsi="Calibri Light" w:cs="Calibri Light"/>
                <w:sz w:val="22"/>
              </w:rPr>
            </w:pPr>
            <w:r>
              <w:rPr>
                <w:rFonts w:ascii="Calibri Light" w:hAnsi="Calibri Light" w:cs="Calibri Light"/>
                <w:sz w:val="22"/>
              </w:rPr>
              <w:t xml:space="preserve">Friday 17 November </w:t>
            </w:r>
          </w:p>
        </w:tc>
        <w:tc>
          <w:tcPr>
            <w:tcW w:w="1462" w:type="pct"/>
          </w:tcPr>
          <w:p w14:paraId="12536595" w14:textId="77777777" w:rsidR="00C45C4B" w:rsidRDefault="00C45C4B" w:rsidP="00E70D90">
            <w:pPr>
              <w:spacing w:after="0"/>
              <w:rPr>
                <w:rFonts w:ascii="Calibri Light" w:hAnsi="Calibri Light" w:cs="Calibri Light"/>
                <w:noProof/>
                <w:sz w:val="22"/>
              </w:rPr>
            </w:pPr>
            <w:r>
              <w:rPr>
                <w:rFonts w:ascii="Calibri Light" w:hAnsi="Calibri Light" w:cs="Calibri Light"/>
                <w:noProof/>
                <w:sz w:val="22"/>
              </w:rPr>
              <w:t>Social media tile</w:t>
            </w:r>
          </w:p>
          <w:p w14:paraId="12CAD5FC" w14:textId="246CB84F" w:rsidR="00C45C4B" w:rsidRPr="00576F29" w:rsidRDefault="00C45C4B" w:rsidP="00E70D90">
            <w:pPr>
              <w:spacing w:after="0"/>
              <w:rPr>
                <w:rFonts w:ascii="Calibri Light" w:hAnsi="Calibri Light" w:cs="Calibri Light"/>
                <w:noProof/>
                <w:sz w:val="22"/>
              </w:rPr>
            </w:pPr>
            <w:r w:rsidRPr="00576F29">
              <w:rPr>
                <w:rFonts w:ascii="Calibri Light" w:hAnsi="Calibri Light" w:cs="Calibri Light"/>
                <w:noProof/>
              </w:rPr>
              <w:drawing>
                <wp:anchor distT="0" distB="0" distL="114300" distR="114300" simplePos="0" relativeHeight="251665414" behindDoc="1" locked="0" layoutInCell="1" allowOverlap="1" wp14:anchorId="79E7647F" wp14:editId="2B2C9D63">
                  <wp:simplePos x="0" y="0"/>
                  <wp:positionH relativeFrom="column">
                    <wp:posOffset>-5080</wp:posOffset>
                  </wp:positionH>
                  <wp:positionV relativeFrom="paragraph">
                    <wp:posOffset>323215</wp:posOffset>
                  </wp:positionV>
                  <wp:extent cx="1860550" cy="1860550"/>
                  <wp:effectExtent l="0" t="0" r="6350" b="6350"/>
                  <wp:wrapTight wrapText="bothSides">
                    <wp:wrapPolygon edited="0">
                      <wp:start x="0" y="0"/>
                      <wp:lineTo x="0" y="21453"/>
                      <wp:lineTo x="21453" y="21453"/>
                      <wp:lineTo x="21453" y="0"/>
                      <wp:lineTo x="0" y="0"/>
                    </wp:wrapPolygon>
                  </wp:wrapTight>
                  <wp:docPr id="1778322669" name="Picture 17783226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0550" cy="186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976" w:type="pct"/>
          </w:tcPr>
          <w:p w14:paraId="62784F43" w14:textId="44A0E345" w:rsidR="00C45C4B" w:rsidRDefault="00C45C4B" w:rsidP="00E70D90">
            <w:pPr>
              <w:pStyle w:val="paragraph"/>
              <w:spacing w:before="0" w:beforeAutospacing="0" w:after="0" w:afterAutospacing="0"/>
              <w:textAlignment w:val="baseline"/>
              <w:rPr>
                <w:rStyle w:val="eop"/>
                <w:rFonts w:ascii="Calibri Light" w:hAnsi="Calibri Light" w:cs="Calibri Light"/>
                <w:sz w:val="22"/>
                <w:szCs w:val="22"/>
              </w:rPr>
            </w:pPr>
            <w:r>
              <w:rPr>
                <w:rStyle w:val="normaltextrun"/>
                <w:rFonts w:ascii="Calibri Light" w:hAnsi="Calibri Light" w:cs="Calibri Light"/>
                <w:sz w:val="22"/>
              </w:rPr>
              <w:t>It’s</w:t>
            </w:r>
            <w:r w:rsidRPr="00576F29">
              <w:rPr>
                <w:rStyle w:val="normaltextrun"/>
                <w:rFonts w:ascii="Calibri Light" w:hAnsi="Calibri Light" w:cs="Calibri Light"/>
                <w:sz w:val="22"/>
              </w:rPr>
              <w:t xml:space="preserve"> </w:t>
            </w:r>
            <w:r w:rsidRPr="00576F29"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>National Recycling Week!</w:t>
            </w:r>
            <w:r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4EDBF9CF" wp14:editId="680B55E9">
                  <wp:extent cx="180000" cy="180000"/>
                  <wp:effectExtent l="0" t="0" r="0" b="0"/>
                  <wp:docPr id="2067684968" name="Picture 2067684968" descr="Recycling Symbol Emoji (U+267B, U+FE0F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Recycling Symbol Emoji (U+267B, U+FE0F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" cy="1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76F29"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> </w:t>
            </w:r>
            <w:r w:rsidRPr="00576F29">
              <w:rPr>
                <w:rStyle w:val="eop"/>
                <w:rFonts w:ascii="Calibri Light" w:hAnsi="Calibri Light" w:cs="Calibri Light"/>
                <w:sz w:val="22"/>
                <w:szCs w:val="22"/>
              </w:rPr>
              <w:t> </w:t>
            </w:r>
          </w:p>
          <w:p w14:paraId="3C859874" w14:textId="77777777" w:rsidR="00C45C4B" w:rsidRDefault="00C45C4B" w:rsidP="00E70D90">
            <w:pPr>
              <w:pStyle w:val="paragraph"/>
              <w:spacing w:before="0" w:beforeAutospacing="0" w:after="0" w:afterAutospacing="0"/>
              <w:textAlignment w:val="baseline"/>
              <w:rPr>
                <w:rStyle w:val="eop"/>
              </w:rPr>
            </w:pPr>
          </w:p>
          <w:p w14:paraId="6C366F2F" w14:textId="77777777" w:rsidR="00C45C4B" w:rsidRPr="00576F29" w:rsidRDefault="00270734" w:rsidP="00E70D90">
            <w:pPr>
              <w:pStyle w:val="paragraph"/>
              <w:spacing w:before="0" w:beforeAutospacing="0" w:after="0" w:afterAutospacing="0"/>
              <w:textAlignment w:val="baseline"/>
              <w:rPr>
                <w:rFonts w:ascii="Calibri Light" w:hAnsi="Calibri Light" w:cs="Calibri Light"/>
                <w:sz w:val="18"/>
                <w:szCs w:val="18"/>
              </w:rPr>
            </w:pPr>
            <w:hyperlink r:id="rId38" w:tgtFrame="_blank" w:history="1">
              <w:r w:rsidR="00C45C4B" w:rsidRPr="00576F29">
                <w:rPr>
                  <w:rStyle w:val="normaltextrun"/>
                  <w:rFonts w:ascii="Calibri Light" w:hAnsi="Calibri Light" w:cs="Calibri Light"/>
                  <w:color w:val="000000"/>
                  <w:sz w:val="22"/>
                  <w:szCs w:val="22"/>
                </w:rPr>
                <w:t>GREAT Sorts</w:t>
              </w:r>
            </w:hyperlink>
            <w:r w:rsidR="00C45C4B" w:rsidRPr="00576F29">
              <w:rPr>
                <w:rStyle w:val="normaltextrun"/>
                <w:rFonts w:ascii="Calibri Light" w:hAnsi="Calibri Light" w:cs="Calibri Light"/>
                <w:color w:val="000000"/>
                <w:sz w:val="22"/>
                <w:szCs w:val="22"/>
              </w:rPr>
              <w:t xml:space="preserve"> always</w:t>
            </w:r>
            <w:r w:rsidR="00C45C4B" w:rsidRPr="00576F29"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 xml:space="preserve"> put their recyclables in loose, rinsed and with lids off. </w:t>
            </w:r>
            <w:r w:rsidR="00C45C4B" w:rsidRPr="00576F29">
              <w:rPr>
                <w:rStyle w:val="scxw247845913"/>
                <w:rFonts w:ascii="Calibri Light" w:eastAsiaTheme="majorEastAsia" w:hAnsi="Calibri Light" w:cs="Calibri Light"/>
                <w:sz w:val="22"/>
                <w:szCs w:val="22"/>
              </w:rPr>
              <w:t> </w:t>
            </w:r>
            <w:r w:rsidR="00C45C4B" w:rsidRPr="00576F29">
              <w:rPr>
                <w:rFonts w:ascii="Calibri Light" w:hAnsi="Calibri Light" w:cs="Calibri Light"/>
                <w:sz w:val="22"/>
                <w:szCs w:val="22"/>
              </w:rPr>
              <w:br/>
            </w:r>
            <w:r w:rsidR="00C45C4B" w:rsidRPr="00576F29">
              <w:rPr>
                <w:rStyle w:val="eop"/>
                <w:rFonts w:ascii="Calibri Light" w:eastAsiaTheme="majorEastAsia" w:hAnsi="Calibri Light" w:cs="Calibri Light"/>
                <w:sz w:val="22"/>
                <w:szCs w:val="22"/>
              </w:rPr>
              <w:t> </w:t>
            </w:r>
            <w:r w:rsidR="00C45C4B" w:rsidRPr="00576F29">
              <w:rPr>
                <w:rStyle w:val="normaltextrun"/>
                <w:rFonts w:ascii="Segoe UI Emoji" w:hAnsi="Segoe UI Emoji" w:cs="Segoe UI Emoji"/>
                <w:sz w:val="22"/>
                <w:szCs w:val="22"/>
              </w:rPr>
              <w:t>✔️</w:t>
            </w:r>
            <w:r w:rsidR="00C45C4B" w:rsidRPr="00576F29">
              <w:rPr>
                <w:rStyle w:val="normaltextrun"/>
                <w:rFonts w:ascii="Calibri Light" w:hAnsi="Calibri Light" w:cs="Calibri Light"/>
                <w:color w:val="000000"/>
                <w:sz w:val="22"/>
                <w:szCs w:val="22"/>
              </w:rPr>
              <w:t xml:space="preserve"> Loose – not in bags or boxes</w:t>
            </w:r>
            <w:r w:rsidR="00C45C4B" w:rsidRPr="00576F29">
              <w:rPr>
                <w:rStyle w:val="eop"/>
                <w:rFonts w:ascii="Calibri Light" w:eastAsiaTheme="majorEastAsia" w:hAnsi="Calibri Light" w:cs="Calibri Light"/>
                <w:color w:val="000000"/>
                <w:sz w:val="22"/>
                <w:szCs w:val="22"/>
              </w:rPr>
              <w:t> </w:t>
            </w:r>
          </w:p>
          <w:p w14:paraId="7F543E21" w14:textId="77777777" w:rsidR="00C45C4B" w:rsidRPr="00576F29" w:rsidRDefault="00C45C4B" w:rsidP="00E70D90">
            <w:pPr>
              <w:pStyle w:val="paragraph"/>
              <w:spacing w:before="0" w:beforeAutospacing="0" w:after="0" w:afterAutospacing="0"/>
              <w:textAlignment w:val="baseline"/>
              <w:rPr>
                <w:rFonts w:ascii="Calibri Light" w:hAnsi="Calibri Light" w:cs="Calibri Light"/>
                <w:sz w:val="18"/>
                <w:szCs w:val="18"/>
              </w:rPr>
            </w:pPr>
            <w:r w:rsidRPr="00576F29">
              <w:rPr>
                <w:rStyle w:val="normaltextrun"/>
                <w:rFonts w:ascii="Segoe UI Emoji" w:hAnsi="Segoe UI Emoji" w:cs="Segoe UI Emoji"/>
                <w:sz w:val="22"/>
                <w:szCs w:val="22"/>
              </w:rPr>
              <w:t>✔️</w:t>
            </w:r>
            <w:r w:rsidRPr="00576F29">
              <w:rPr>
                <w:rStyle w:val="normaltextrun"/>
                <w:rFonts w:ascii="Calibri Light" w:hAnsi="Calibri Light" w:cs="Calibri Light"/>
                <w:color w:val="000000"/>
                <w:sz w:val="22"/>
                <w:szCs w:val="22"/>
              </w:rPr>
              <w:t xml:space="preserve"> Rinse – give food containers a quick rinse </w:t>
            </w:r>
            <w:r w:rsidRPr="00576F29">
              <w:rPr>
                <w:rStyle w:val="eop"/>
                <w:rFonts w:ascii="Calibri Light" w:eastAsiaTheme="majorEastAsia" w:hAnsi="Calibri Light" w:cs="Calibri Light"/>
                <w:color w:val="000000"/>
                <w:sz w:val="22"/>
                <w:szCs w:val="22"/>
              </w:rPr>
              <w:t> </w:t>
            </w:r>
          </w:p>
          <w:p w14:paraId="5DE07318" w14:textId="77777777" w:rsidR="00C45C4B" w:rsidRPr="00576F29" w:rsidRDefault="00C45C4B" w:rsidP="00E70D90">
            <w:pPr>
              <w:pStyle w:val="paragraph"/>
              <w:spacing w:before="0" w:beforeAutospacing="0" w:after="0" w:afterAutospacing="0"/>
              <w:textAlignment w:val="baseline"/>
              <w:rPr>
                <w:rFonts w:ascii="Calibri Light" w:hAnsi="Calibri Light" w:cs="Calibri Light"/>
                <w:sz w:val="18"/>
                <w:szCs w:val="18"/>
              </w:rPr>
            </w:pPr>
            <w:r w:rsidRPr="00576F29">
              <w:rPr>
                <w:rStyle w:val="normaltextrun"/>
                <w:rFonts w:ascii="Segoe UI Emoji" w:hAnsi="Segoe UI Emoji" w:cs="Segoe UI Emoji"/>
                <w:sz w:val="22"/>
                <w:szCs w:val="22"/>
              </w:rPr>
              <w:t>✔️</w:t>
            </w:r>
            <w:r w:rsidRPr="00576F29">
              <w:rPr>
                <w:rStyle w:val="normaltextrun"/>
                <w:rFonts w:ascii="Calibri Light" w:hAnsi="Calibri Light" w:cs="Calibri Light"/>
                <w:color w:val="000000"/>
                <w:sz w:val="22"/>
                <w:szCs w:val="22"/>
              </w:rPr>
              <w:t xml:space="preserve"> Lids off – lids get sorted separately</w:t>
            </w:r>
            <w:r w:rsidRPr="00576F29">
              <w:rPr>
                <w:rStyle w:val="eop"/>
                <w:rFonts w:ascii="Calibri Light" w:eastAsiaTheme="majorEastAsia" w:hAnsi="Calibri Light" w:cs="Calibri Light"/>
                <w:color w:val="000000"/>
                <w:sz w:val="22"/>
                <w:szCs w:val="22"/>
              </w:rPr>
              <w:t> </w:t>
            </w:r>
          </w:p>
          <w:p w14:paraId="06AC4A58" w14:textId="77777777" w:rsidR="00C45C4B" w:rsidRPr="00576F29" w:rsidRDefault="00C45C4B" w:rsidP="00E70D90">
            <w:pPr>
              <w:pStyle w:val="paragraph"/>
              <w:spacing w:before="0" w:beforeAutospacing="0" w:after="0" w:afterAutospacing="0"/>
              <w:textAlignment w:val="baseline"/>
              <w:rPr>
                <w:rFonts w:ascii="Calibri Light" w:hAnsi="Calibri Light" w:cs="Calibri Light"/>
                <w:sz w:val="18"/>
                <w:szCs w:val="18"/>
              </w:rPr>
            </w:pPr>
            <w:r w:rsidRPr="00576F29">
              <w:rPr>
                <w:rStyle w:val="eop"/>
                <w:rFonts w:ascii="Calibri Light" w:eastAsiaTheme="majorEastAsia" w:hAnsi="Calibri Light" w:cs="Calibri Light"/>
                <w:color w:val="000000"/>
                <w:sz w:val="22"/>
                <w:szCs w:val="22"/>
              </w:rPr>
              <w:t> </w:t>
            </w:r>
          </w:p>
          <w:p w14:paraId="1AACD7A8" w14:textId="77777777" w:rsidR="00C45C4B" w:rsidRPr="00576F29" w:rsidRDefault="00C45C4B" w:rsidP="00E70D90">
            <w:pPr>
              <w:pStyle w:val="paragraph"/>
              <w:spacing w:before="0" w:beforeAutospacing="0" w:after="0" w:afterAutospacing="0"/>
              <w:textAlignment w:val="baseline"/>
              <w:rPr>
                <w:rFonts w:ascii="Calibri Light" w:hAnsi="Calibri Light" w:cs="Calibri Light"/>
                <w:sz w:val="18"/>
                <w:szCs w:val="18"/>
              </w:rPr>
            </w:pPr>
            <w:r w:rsidRPr="00576F29">
              <w:rPr>
                <w:rStyle w:val="normaltextrun"/>
                <w:rFonts w:ascii="Calibri Light" w:hAnsi="Calibri Light" w:cs="Calibri Light"/>
                <w:color w:val="000000"/>
                <w:sz w:val="22"/>
                <w:szCs w:val="22"/>
              </w:rPr>
              <w:t>Small plastic drink lids cannot be recycled in the recycling bin</w:t>
            </w:r>
            <w:r>
              <w:rPr>
                <w:rStyle w:val="normaltextrun"/>
                <w:rFonts w:ascii="Calibri Light" w:hAnsi="Calibri Light" w:cs="Calibri Light"/>
                <w:color w:val="000000"/>
                <w:sz w:val="22"/>
                <w:szCs w:val="22"/>
              </w:rPr>
              <w:t>,</w:t>
            </w:r>
            <w:r w:rsidRPr="00576F29">
              <w:rPr>
                <w:rStyle w:val="normaltextrun"/>
                <w:rFonts w:ascii="Calibri Light" w:hAnsi="Calibri Light" w:cs="Calibri Light"/>
                <w:color w:val="000000"/>
                <w:sz w:val="22"/>
                <w:szCs w:val="22"/>
              </w:rPr>
              <w:t xml:space="preserve"> so take the</w:t>
            </w:r>
            <w:r>
              <w:rPr>
                <w:rStyle w:val="normaltextrun"/>
                <w:rFonts w:ascii="Calibri Light" w:hAnsi="Calibri Light" w:cs="Calibri Light"/>
                <w:color w:val="000000"/>
                <w:sz w:val="22"/>
                <w:szCs w:val="22"/>
              </w:rPr>
              <w:t>m</w:t>
            </w:r>
            <w:r w:rsidRPr="00576F29">
              <w:rPr>
                <w:rStyle w:val="normaltextrun"/>
                <w:rFonts w:ascii="Calibri Light" w:hAnsi="Calibri Light" w:cs="Calibri Light"/>
                <w:color w:val="000000"/>
                <w:sz w:val="22"/>
                <w:szCs w:val="22"/>
              </w:rPr>
              <w:t xml:space="preserve"> to a special collection point or put them in your general waste bin.</w:t>
            </w:r>
            <w:r w:rsidRPr="00576F29">
              <w:rPr>
                <w:rStyle w:val="eop"/>
                <w:rFonts w:ascii="Calibri Light" w:eastAsiaTheme="majorEastAsia" w:hAnsi="Calibri Light" w:cs="Calibri Light"/>
                <w:color w:val="000000"/>
                <w:sz w:val="22"/>
                <w:szCs w:val="22"/>
              </w:rPr>
              <w:t> </w:t>
            </w:r>
          </w:p>
          <w:p w14:paraId="73D9F8A8" w14:textId="77777777" w:rsidR="00C45C4B" w:rsidRPr="00576F29" w:rsidRDefault="00C45C4B" w:rsidP="00E70D90">
            <w:pPr>
              <w:pStyle w:val="paragraph"/>
              <w:spacing w:before="0" w:beforeAutospacing="0" w:after="0" w:afterAutospacing="0"/>
              <w:textAlignment w:val="baseline"/>
              <w:rPr>
                <w:rFonts w:ascii="Calibri Light" w:hAnsi="Calibri Light" w:cs="Calibri Light"/>
                <w:sz w:val="18"/>
                <w:szCs w:val="18"/>
              </w:rPr>
            </w:pPr>
            <w:r w:rsidRPr="00576F29">
              <w:rPr>
                <w:rStyle w:val="eop"/>
                <w:rFonts w:ascii="Calibri Light" w:eastAsiaTheme="majorEastAsia" w:hAnsi="Calibri Light" w:cs="Calibri Light"/>
                <w:color w:val="000000"/>
                <w:sz w:val="22"/>
                <w:szCs w:val="22"/>
              </w:rPr>
              <w:t> </w:t>
            </w:r>
          </w:p>
          <w:p w14:paraId="4B1C754F" w14:textId="77AE43B4" w:rsidR="00C45C4B" w:rsidRPr="00FC2E29" w:rsidRDefault="00C45C4B" w:rsidP="00A14288">
            <w:pPr>
              <w:pStyle w:val="paragraph"/>
              <w:spacing w:before="0" w:beforeAutospacing="0" w:after="0" w:afterAutospacing="0"/>
              <w:textAlignment w:val="baseline"/>
              <w:rPr>
                <w:rFonts w:ascii="Calibri Light" w:hAnsi="Calibri Light" w:cs="Calibri Light"/>
                <w:sz w:val="22"/>
                <w:szCs w:val="22"/>
              </w:rPr>
            </w:pPr>
            <w:r w:rsidRPr="00FC2E29"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>Find out more</w:t>
            </w:r>
            <w:r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 xml:space="preserve"> &gt;&gt;</w:t>
            </w:r>
            <w:r w:rsidRPr="00FC2E29"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 xml:space="preserve"> </w:t>
            </w:r>
            <w:hyperlink r:id="rId39" w:tgtFrame="_blank" w:history="1">
              <w:r w:rsidRPr="00200004">
                <w:rPr>
                  <w:rStyle w:val="Hyperlink"/>
                  <w:rFonts w:ascii="Calibri Light" w:hAnsi="Calibri Light" w:cs="Calibri Light"/>
                  <w:sz w:val="22"/>
                  <w:szCs w:val="22"/>
                </w:rPr>
                <w:t>https://www.wastesorted.wa.gov.au/be-a-great-sort/recycle</w:t>
              </w:r>
            </w:hyperlink>
          </w:p>
          <w:p w14:paraId="0C34481A" w14:textId="77777777" w:rsidR="00C45C4B" w:rsidRPr="00576F29" w:rsidRDefault="00C45C4B" w:rsidP="00E70D90">
            <w:pPr>
              <w:shd w:val="clear" w:color="auto" w:fill="FFFFFF"/>
              <w:spacing w:after="0"/>
              <w:rPr>
                <w:rFonts w:ascii="Calibri Light" w:hAnsi="Calibri Light" w:cs="Calibri Light"/>
                <w:sz w:val="22"/>
              </w:rPr>
            </w:pPr>
          </w:p>
          <w:p w14:paraId="4CBECD6F" w14:textId="77777777" w:rsidR="00C45C4B" w:rsidRPr="00576F29" w:rsidRDefault="00270734" w:rsidP="00E70D90">
            <w:pPr>
              <w:shd w:val="clear" w:color="auto" w:fill="FFFFFF"/>
              <w:spacing w:after="0"/>
              <w:rPr>
                <w:rStyle w:val="Hyperlink"/>
                <w:rFonts w:ascii="Calibri Light" w:hAnsi="Calibri Light" w:cs="Calibri Light"/>
                <w:sz w:val="22"/>
                <w:bdr w:val="none" w:sz="0" w:space="0" w:color="auto" w:frame="1"/>
              </w:rPr>
            </w:pPr>
            <w:hyperlink r:id="rId40" w:history="1">
              <w:r w:rsidR="00C45C4B" w:rsidRPr="00576F29">
                <w:rPr>
                  <w:rStyle w:val="Hyperlink"/>
                  <w:rFonts w:ascii="Calibri Light" w:hAnsi="Calibri Light" w:cs="Calibri Light"/>
                  <w:sz w:val="22"/>
                  <w:bdr w:val="none" w:sz="0" w:space="0" w:color="auto" w:frame="1"/>
                </w:rPr>
                <w:t>#WasteSorted</w:t>
              </w:r>
            </w:hyperlink>
            <w:r w:rsidR="00C45C4B" w:rsidRPr="00576F29">
              <w:rPr>
                <w:rFonts w:ascii="Calibri Light" w:hAnsi="Calibri Light" w:cs="Calibri Light"/>
                <w:color w:val="050505"/>
                <w:sz w:val="22"/>
                <w:shd w:val="clear" w:color="auto" w:fill="FFFFFF"/>
              </w:rPr>
              <w:t xml:space="preserve"> </w:t>
            </w:r>
            <w:hyperlink r:id="rId41" w:history="1">
              <w:r w:rsidR="00C45C4B" w:rsidRPr="00576F29">
                <w:rPr>
                  <w:rStyle w:val="Hyperlink"/>
                  <w:rFonts w:ascii="Calibri Light" w:hAnsi="Calibri Light" w:cs="Calibri Light"/>
                  <w:sz w:val="22"/>
                  <w:bdr w:val="none" w:sz="0" w:space="0" w:color="auto" w:frame="1"/>
                </w:rPr>
                <w:t>#BeaGREATSort</w:t>
              </w:r>
            </w:hyperlink>
            <w:r w:rsidR="00C45C4B" w:rsidRPr="00576F29">
              <w:rPr>
                <w:rStyle w:val="Hyperlink"/>
                <w:rFonts w:ascii="Calibri Light" w:hAnsi="Calibri Light" w:cs="Calibri Light"/>
                <w:sz w:val="22"/>
                <w:u w:val="none"/>
                <w:bdr w:val="none" w:sz="0" w:space="0" w:color="auto" w:frame="1"/>
              </w:rPr>
              <w:t xml:space="preserve"> </w:t>
            </w:r>
            <w:r w:rsidR="00C45C4B" w:rsidRPr="00576F29">
              <w:rPr>
                <w:rStyle w:val="Hyperlink"/>
                <w:rFonts w:ascii="Calibri Light" w:hAnsi="Calibri Light" w:cs="Calibri Light"/>
                <w:sz w:val="22"/>
                <w:bdr w:val="none" w:sz="0" w:space="0" w:color="auto" w:frame="1"/>
              </w:rPr>
              <w:t>#NationalRecyclingWeek</w:t>
            </w:r>
          </w:p>
          <w:p w14:paraId="0A7FD780" w14:textId="625DC9DD" w:rsidR="00C45C4B" w:rsidRPr="00576F29" w:rsidRDefault="00C45C4B" w:rsidP="00E70D90">
            <w:pPr>
              <w:shd w:val="clear" w:color="auto" w:fill="FFFFFF"/>
              <w:spacing w:after="0"/>
              <w:rPr>
                <w:rFonts w:ascii="Calibri Light" w:hAnsi="Calibri Light" w:cs="Calibri Light"/>
                <w:color w:val="050505"/>
                <w:sz w:val="22"/>
                <w:shd w:val="clear" w:color="auto" w:fill="FFFFFF"/>
              </w:rPr>
            </w:pPr>
          </w:p>
        </w:tc>
      </w:tr>
      <w:tr w:rsidR="00C45C4B" w:rsidRPr="00576F29" w14:paraId="03D8114E" w14:textId="77777777" w:rsidTr="0086041F">
        <w:trPr>
          <w:trHeight w:val="316"/>
        </w:trPr>
        <w:tc>
          <w:tcPr>
            <w:tcW w:w="562" w:type="pct"/>
          </w:tcPr>
          <w:p w14:paraId="52172827" w14:textId="7DF30378" w:rsidR="00C45C4B" w:rsidRPr="00576F29" w:rsidRDefault="00C45C4B" w:rsidP="00E70D90">
            <w:pPr>
              <w:spacing w:after="0"/>
              <w:rPr>
                <w:rFonts w:ascii="Calibri Light" w:hAnsi="Calibri Light" w:cs="Calibri Light"/>
                <w:sz w:val="22"/>
              </w:rPr>
            </w:pPr>
            <w:r w:rsidRPr="00576F29">
              <w:rPr>
                <w:rFonts w:ascii="Calibri Light" w:hAnsi="Calibri Light" w:cs="Calibri Light"/>
                <w:sz w:val="22"/>
              </w:rPr>
              <w:lastRenderedPageBreak/>
              <w:t>Saturday 18 November</w:t>
            </w:r>
          </w:p>
        </w:tc>
        <w:tc>
          <w:tcPr>
            <w:tcW w:w="1462" w:type="pct"/>
          </w:tcPr>
          <w:p w14:paraId="5D6C33F0" w14:textId="62BBD362" w:rsidR="00C45C4B" w:rsidRPr="000761BA" w:rsidRDefault="00C45C4B" w:rsidP="00E70D90">
            <w:pPr>
              <w:spacing w:after="0"/>
              <w:rPr>
                <w:rFonts w:ascii="Calibri Light" w:hAnsi="Calibri Light" w:cs="Calibri Light"/>
                <w:noProof/>
                <w:sz w:val="22"/>
              </w:rPr>
            </w:pPr>
            <w:r w:rsidRPr="000761BA">
              <w:rPr>
                <w:noProof/>
                <w:sz w:val="22"/>
              </w:rPr>
              <w:drawing>
                <wp:anchor distT="0" distB="0" distL="114300" distR="114300" simplePos="0" relativeHeight="251664390" behindDoc="1" locked="0" layoutInCell="1" allowOverlap="1" wp14:anchorId="0468789C" wp14:editId="03AAB70E">
                  <wp:simplePos x="0" y="0"/>
                  <wp:positionH relativeFrom="column">
                    <wp:posOffset>3175</wp:posOffset>
                  </wp:positionH>
                  <wp:positionV relativeFrom="paragraph">
                    <wp:posOffset>304800</wp:posOffset>
                  </wp:positionV>
                  <wp:extent cx="2000250" cy="2000250"/>
                  <wp:effectExtent l="0" t="0" r="0" b="0"/>
                  <wp:wrapTight wrapText="bothSides">
                    <wp:wrapPolygon edited="0">
                      <wp:start x="0" y="0"/>
                      <wp:lineTo x="0" y="21394"/>
                      <wp:lineTo x="21394" y="21394"/>
                      <wp:lineTo x="21394" y="0"/>
                      <wp:lineTo x="0" y="0"/>
                    </wp:wrapPolygon>
                  </wp:wrapTight>
                  <wp:docPr id="1617464549" name="Picture 16174645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0" cy="2000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0761BA">
              <w:rPr>
                <w:rFonts w:ascii="Calibri Light" w:hAnsi="Calibri Light" w:cs="Calibri Light"/>
                <w:noProof/>
                <w:sz w:val="22"/>
              </w:rPr>
              <w:t>Social media tile</w:t>
            </w:r>
          </w:p>
        </w:tc>
        <w:tc>
          <w:tcPr>
            <w:tcW w:w="2976" w:type="pct"/>
          </w:tcPr>
          <w:p w14:paraId="28560B05" w14:textId="77777777" w:rsidR="00C45C4B" w:rsidRPr="00576F29" w:rsidRDefault="00C45C4B" w:rsidP="00E70D90">
            <w:pPr>
              <w:pStyle w:val="paragraph"/>
              <w:spacing w:before="0" w:beforeAutospacing="0" w:after="0" w:afterAutospacing="0"/>
              <w:textAlignment w:val="baseline"/>
              <w:rPr>
                <w:rStyle w:val="eop"/>
                <w:rFonts w:ascii="Calibri Light" w:hAnsi="Calibri Light" w:cs="Calibri Light"/>
                <w:sz w:val="22"/>
                <w:szCs w:val="22"/>
              </w:rPr>
            </w:pPr>
            <w:r w:rsidRPr="00576F29"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>Happy National Recycling Week!</w:t>
            </w:r>
            <w:r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7D564392" wp14:editId="716B22BC">
                  <wp:extent cx="180000" cy="180000"/>
                  <wp:effectExtent l="0" t="0" r="0" b="0"/>
                  <wp:docPr id="1522608503" name="Picture 1522608503" descr="Recycling Symbol Emoji (U+267B, U+FE0F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Recycling Symbol Emoji (U+267B, U+FE0F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" cy="1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76F29"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> </w:t>
            </w:r>
            <w:r w:rsidRPr="00576F29">
              <w:rPr>
                <w:rStyle w:val="eop"/>
                <w:rFonts w:ascii="Calibri Light" w:hAnsi="Calibri Light" w:cs="Calibri Light"/>
                <w:sz w:val="22"/>
                <w:szCs w:val="22"/>
              </w:rPr>
              <w:t> </w:t>
            </w:r>
          </w:p>
          <w:p w14:paraId="07F17884" w14:textId="77777777" w:rsidR="00C45C4B" w:rsidRPr="00576F29" w:rsidRDefault="00C45C4B" w:rsidP="00E70D90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Calibri Light" w:hAnsi="Calibri Light" w:cs="Calibri Light"/>
                <w:sz w:val="22"/>
                <w:szCs w:val="22"/>
              </w:rPr>
            </w:pPr>
          </w:p>
          <w:p w14:paraId="55A90E2F" w14:textId="4C693B29" w:rsidR="00C45C4B" w:rsidRPr="00576F29" w:rsidRDefault="00C45C4B" w:rsidP="00E70D90">
            <w:pPr>
              <w:pStyle w:val="paragraph"/>
              <w:spacing w:before="0" w:beforeAutospacing="0" w:after="0" w:afterAutospacing="0"/>
              <w:textAlignment w:val="baseline"/>
              <w:rPr>
                <w:rFonts w:ascii="Calibri Light" w:hAnsi="Calibri Light" w:cs="Calibri Light"/>
                <w:sz w:val="22"/>
                <w:szCs w:val="22"/>
              </w:rPr>
            </w:pPr>
            <w:r w:rsidRPr="00576F29"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 xml:space="preserve">GREAT </w:t>
            </w:r>
            <w:r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>S</w:t>
            </w:r>
            <w:r w:rsidRPr="00576F29"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>orts drop off batteries at their local supermarket or B-cycle drop-off point.</w:t>
            </w:r>
            <w:r w:rsidRPr="00576F29">
              <w:rPr>
                <w:rStyle w:val="eop"/>
                <w:rFonts w:ascii="Calibri Light" w:hAnsi="Calibri Light" w:cs="Calibri Light"/>
                <w:sz w:val="22"/>
                <w:szCs w:val="22"/>
              </w:rPr>
              <w:t> </w:t>
            </w:r>
          </w:p>
          <w:p w14:paraId="5191FDAF" w14:textId="77777777" w:rsidR="00C45C4B" w:rsidRPr="00576F29" w:rsidRDefault="00C45C4B" w:rsidP="00E70D90">
            <w:pPr>
              <w:pStyle w:val="paragraph"/>
              <w:spacing w:before="0" w:beforeAutospacing="0" w:after="0" w:afterAutospacing="0"/>
              <w:textAlignment w:val="baseline"/>
              <w:rPr>
                <w:rFonts w:ascii="Calibri Light" w:hAnsi="Calibri Light" w:cs="Calibri Light"/>
                <w:sz w:val="22"/>
                <w:szCs w:val="22"/>
              </w:rPr>
            </w:pPr>
            <w:r w:rsidRPr="00576F29">
              <w:rPr>
                <w:rStyle w:val="eop"/>
                <w:rFonts w:ascii="Calibri Light" w:hAnsi="Calibri Light" w:cs="Calibri Light"/>
                <w:sz w:val="22"/>
                <w:szCs w:val="22"/>
              </w:rPr>
              <w:t> </w:t>
            </w:r>
          </w:p>
          <w:p w14:paraId="06CDC9B6" w14:textId="77777777" w:rsidR="00C45C4B" w:rsidRPr="00576F29" w:rsidRDefault="00C45C4B" w:rsidP="00A46AA3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Calibri Light" w:hAnsi="Calibri Light" w:cs="Calibri Light"/>
                <w:sz w:val="22"/>
                <w:szCs w:val="22"/>
              </w:rPr>
            </w:pPr>
            <w:r w:rsidRPr="00576F29"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>They never dispose of batteries in waste or recycling bins because batteries can cause fires in trucks and facilities.</w:t>
            </w:r>
            <w:r w:rsidRPr="00576F29">
              <w:rPr>
                <w:rStyle w:val="eop"/>
                <w:rFonts w:ascii="Calibri Light" w:hAnsi="Calibri Light" w:cs="Calibri Light"/>
                <w:sz w:val="22"/>
                <w:szCs w:val="22"/>
              </w:rPr>
              <w:t> </w:t>
            </w:r>
            <w:r w:rsidRPr="00576F29">
              <w:rPr>
                <w:rStyle w:val="normaltextrun"/>
                <w:rFonts w:ascii="Segoe UI Emoji" w:hAnsi="Segoe UI Emoji" w:cs="Segoe UI Emoji"/>
                <w:sz w:val="22"/>
                <w:szCs w:val="22"/>
              </w:rPr>
              <w:t>✔️</w:t>
            </w:r>
            <w:r w:rsidRPr="00576F29"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>   </w:t>
            </w:r>
          </w:p>
          <w:p w14:paraId="68BE0FE4" w14:textId="1FC01200" w:rsidR="00C45C4B" w:rsidRPr="00576F29" w:rsidRDefault="00C45C4B" w:rsidP="00E70D90">
            <w:pPr>
              <w:pStyle w:val="paragraph"/>
              <w:spacing w:before="0" w:beforeAutospacing="0" w:after="0" w:afterAutospacing="0"/>
              <w:textAlignment w:val="baseline"/>
              <w:rPr>
                <w:rFonts w:ascii="Calibri Light" w:hAnsi="Calibri Light" w:cs="Calibri Light"/>
                <w:sz w:val="22"/>
                <w:szCs w:val="22"/>
              </w:rPr>
            </w:pPr>
          </w:p>
          <w:p w14:paraId="0198C32E" w14:textId="18847B8D" w:rsidR="00C45C4B" w:rsidRPr="00576F29" w:rsidRDefault="00C45C4B" w:rsidP="00E70D90">
            <w:pPr>
              <w:pStyle w:val="paragraph"/>
              <w:spacing w:before="0" w:beforeAutospacing="0" w:after="0" w:afterAutospacing="0"/>
              <w:textAlignment w:val="baseline"/>
              <w:rPr>
                <w:rFonts w:ascii="Calibri Light" w:hAnsi="Calibri Light" w:cs="Calibri Light"/>
                <w:sz w:val="22"/>
                <w:szCs w:val="22"/>
              </w:rPr>
            </w:pPr>
            <w:r w:rsidRPr="00576F29"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 xml:space="preserve">Find </w:t>
            </w:r>
            <w:r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>out more &gt;&gt;</w:t>
            </w:r>
            <w:r w:rsidRPr="00576F29"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 xml:space="preserve"> </w:t>
            </w:r>
            <w:hyperlink r:id="rId43" w:tgtFrame="_blank" w:history="1">
              <w:r w:rsidRPr="00200004">
                <w:rPr>
                  <w:rStyle w:val="Hyperlink"/>
                  <w:rFonts w:ascii="Calibri Light" w:eastAsiaTheme="minorHAnsi" w:hAnsi="Calibri Light"/>
                  <w:sz w:val="22"/>
                  <w:bdr w:val="none" w:sz="0" w:space="0" w:color="auto" w:frame="1"/>
                  <w:lang w:eastAsia="en-US"/>
                </w:rPr>
                <w:t>www.wastesorted.wa.gov.au/batteries</w:t>
              </w:r>
            </w:hyperlink>
            <w:r w:rsidRPr="00576F29">
              <w:rPr>
                <w:rStyle w:val="eop"/>
                <w:rFonts w:ascii="Calibri Light" w:hAnsi="Calibri Light" w:cs="Calibri Light"/>
                <w:sz w:val="22"/>
                <w:szCs w:val="22"/>
              </w:rPr>
              <w:t> </w:t>
            </w:r>
          </w:p>
          <w:p w14:paraId="5C846ED0" w14:textId="77777777" w:rsidR="00C45C4B" w:rsidRPr="00576F29" w:rsidRDefault="00C45C4B" w:rsidP="00E70D90">
            <w:pPr>
              <w:shd w:val="clear" w:color="auto" w:fill="FFFFFF"/>
              <w:spacing w:after="0"/>
              <w:rPr>
                <w:rFonts w:ascii="Calibri Light" w:hAnsi="Calibri Light" w:cs="Calibri Light"/>
                <w:color w:val="050505"/>
                <w:sz w:val="22"/>
                <w:shd w:val="clear" w:color="auto" w:fill="FFFFFF"/>
              </w:rPr>
            </w:pPr>
          </w:p>
          <w:p w14:paraId="5F9BF6C1" w14:textId="77777777" w:rsidR="00C45C4B" w:rsidRDefault="00270734" w:rsidP="00E70D90">
            <w:pPr>
              <w:shd w:val="clear" w:color="auto" w:fill="FFFFFF"/>
              <w:spacing w:after="0"/>
              <w:rPr>
                <w:rStyle w:val="Hyperlink"/>
                <w:rFonts w:ascii="Calibri Light" w:hAnsi="Calibri Light" w:cs="Calibri Light"/>
                <w:sz w:val="22"/>
                <w:bdr w:val="none" w:sz="0" w:space="0" w:color="auto" w:frame="1"/>
              </w:rPr>
            </w:pPr>
            <w:hyperlink r:id="rId44" w:history="1">
              <w:r w:rsidR="00C45C4B" w:rsidRPr="00576F29">
                <w:rPr>
                  <w:rStyle w:val="Hyperlink"/>
                  <w:rFonts w:ascii="Calibri Light" w:hAnsi="Calibri Light" w:cs="Calibri Light"/>
                  <w:sz w:val="22"/>
                  <w:bdr w:val="none" w:sz="0" w:space="0" w:color="auto" w:frame="1"/>
                </w:rPr>
                <w:t>#WasteSorted</w:t>
              </w:r>
            </w:hyperlink>
            <w:r w:rsidR="00C45C4B" w:rsidRPr="00576F29">
              <w:rPr>
                <w:rFonts w:ascii="Calibri Light" w:hAnsi="Calibri Light" w:cs="Calibri Light"/>
                <w:color w:val="050505"/>
                <w:sz w:val="22"/>
                <w:shd w:val="clear" w:color="auto" w:fill="FFFFFF"/>
              </w:rPr>
              <w:t xml:space="preserve"> </w:t>
            </w:r>
            <w:hyperlink r:id="rId45" w:history="1">
              <w:r w:rsidR="00C45C4B" w:rsidRPr="00576F29">
                <w:rPr>
                  <w:rStyle w:val="Hyperlink"/>
                  <w:rFonts w:ascii="Calibri Light" w:hAnsi="Calibri Light" w:cs="Calibri Light"/>
                  <w:sz w:val="22"/>
                  <w:bdr w:val="none" w:sz="0" w:space="0" w:color="auto" w:frame="1"/>
                </w:rPr>
                <w:t>#BeaGREATSort</w:t>
              </w:r>
            </w:hyperlink>
            <w:r w:rsidR="00C45C4B" w:rsidRPr="00576F29">
              <w:rPr>
                <w:rStyle w:val="Hyperlink"/>
                <w:rFonts w:ascii="Calibri Light" w:hAnsi="Calibri Light" w:cs="Calibri Light"/>
                <w:sz w:val="22"/>
                <w:u w:val="none"/>
                <w:bdr w:val="none" w:sz="0" w:space="0" w:color="auto" w:frame="1"/>
              </w:rPr>
              <w:t xml:space="preserve"> </w:t>
            </w:r>
            <w:r w:rsidR="00C45C4B" w:rsidRPr="00576F29">
              <w:rPr>
                <w:rStyle w:val="Hyperlink"/>
                <w:rFonts w:ascii="Calibri Light" w:hAnsi="Calibri Light" w:cs="Calibri Light"/>
                <w:sz w:val="22"/>
                <w:bdr w:val="none" w:sz="0" w:space="0" w:color="auto" w:frame="1"/>
              </w:rPr>
              <w:t>#NationalRecyclingWeek</w:t>
            </w:r>
          </w:p>
          <w:p w14:paraId="2832F7FF" w14:textId="77777777" w:rsidR="00C45C4B" w:rsidRDefault="00C45C4B" w:rsidP="00E70D90">
            <w:pPr>
              <w:shd w:val="clear" w:color="auto" w:fill="FFFFFF"/>
              <w:spacing w:after="0"/>
              <w:rPr>
                <w:rStyle w:val="Hyperlink"/>
                <w:rFonts w:ascii="Calibri Light" w:hAnsi="Calibri Light" w:cs="Calibri Light"/>
                <w:sz w:val="22"/>
                <w:bdr w:val="none" w:sz="0" w:space="0" w:color="auto" w:frame="1"/>
              </w:rPr>
            </w:pPr>
          </w:p>
          <w:p w14:paraId="072C1E5F" w14:textId="77777777" w:rsidR="00C45C4B" w:rsidRDefault="00C45C4B" w:rsidP="00E70D90">
            <w:pPr>
              <w:shd w:val="clear" w:color="auto" w:fill="FFFFFF"/>
              <w:spacing w:after="0"/>
              <w:rPr>
                <w:rStyle w:val="Hyperlink"/>
                <w:rFonts w:ascii="Calibri Light" w:hAnsi="Calibri Light" w:cs="Calibri Light"/>
                <w:sz w:val="22"/>
                <w:bdr w:val="none" w:sz="0" w:space="0" w:color="auto" w:frame="1"/>
              </w:rPr>
            </w:pPr>
          </w:p>
          <w:p w14:paraId="096FFA63" w14:textId="77777777" w:rsidR="00C45C4B" w:rsidRDefault="00C45C4B" w:rsidP="00E70D90">
            <w:pPr>
              <w:shd w:val="clear" w:color="auto" w:fill="FFFFFF"/>
              <w:spacing w:after="0"/>
              <w:rPr>
                <w:rStyle w:val="Hyperlink"/>
                <w:rFonts w:ascii="Calibri Light" w:hAnsi="Calibri Light" w:cs="Calibri Light"/>
                <w:sz w:val="22"/>
                <w:bdr w:val="none" w:sz="0" w:space="0" w:color="auto" w:frame="1"/>
              </w:rPr>
            </w:pPr>
          </w:p>
          <w:p w14:paraId="25E064FE" w14:textId="77777777" w:rsidR="00C45C4B" w:rsidRDefault="00C45C4B" w:rsidP="00E70D90">
            <w:pPr>
              <w:shd w:val="clear" w:color="auto" w:fill="FFFFFF"/>
              <w:spacing w:after="0"/>
              <w:rPr>
                <w:rStyle w:val="Hyperlink"/>
                <w:rFonts w:ascii="Calibri Light" w:hAnsi="Calibri Light" w:cs="Calibri Light"/>
                <w:sz w:val="22"/>
                <w:bdr w:val="none" w:sz="0" w:space="0" w:color="auto" w:frame="1"/>
              </w:rPr>
            </w:pPr>
          </w:p>
          <w:p w14:paraId="08F94DA4" w14:textId="77777777" w:rsidR="00C45C4B" w:rsidRDefault="00C45C4B" w:rsidP="00E70D90">
            <w:pPr>
              <w:shd w:val="clear" w:color="auto" w:fill="FFFFFF"/>
              <w:spacing w:after="0"/>
              <w:rPr>
                <w:rStyle w:val="Hyperlink"/>
                <w:rFonts w:ascii="Calibri Light" w:hAnsi="Calibri Light" w:cs="Calibri Light"/>
                <w:sz w:val="22"/>
                <w:bdr w:val="none" w:sz="0" w:space="0" w:color="auto" w:frame="1"/>
              </w:rPr>
            </w:pPr>
          </w:p>
          <w:p w14:paraId="0CCE49DB" w14:textId="77777777" w:rsidR="00C45C4B" w:rsidRDefault="00C45C4B" w:rsidP="00E70D90">
            <w:pPr>
              <w:shd w:val="clear" w:color="auto" w:fill="FFFFFF"/>
              <w:spacing w:after="0"/>
              <w:rPr>
                <w:rStyle w:val="Hyperlink"/>
                <w:rFonts w:ascii="Calibri Light" w:hAnsi="Calibri Light" w:cs="Calibri Light"/>
                <w:sz w:val="22"/>
                <w:bdr w:val="none" w:sz="0" w:space="0" w:color="auto" w:frame="1"/>
              </w:rPr>
            </w:pPr>
          </w:p>
          <w:p w14:paraId="0E8D9D4C" w14:textId="77777777" w:rsidR="00C45C4B" w:rsidRPr="00576F29" w:rsidRDefault="00C45C4B" w:rsidP="00E70D90">
            <w:pPr>
              <w:shd w:val="clear" w:color="auto" w:fill="FFFFFF"/>
              <w:spacing w:after="0"/>
              <w:rPr>
                <w:rFonts w:ascii="Calibri Light" w:hAnsi="Calibri Light" w:cs="Calibri Light"/>
                <w:color w:val="050505"/>
                <w:sz w:val="22"/>
                <w:shd w:val="clear" w:color="auto" w:fill="FFFFFF"/>
              </w:rPr>
            </w:pPr>
          </w:p>
          <w:p w14:paraId="1B115AE0" w14:textId="77777777" w:rsidR="00C45C4B" w:rsidRPr="00576F29" w:rsidRDefault="00C45C4B" w:rsidP="00E70D90">
            <w:pPr>
              <w:shd w:val="clear" w:color="auto" w:fill="FFFFFF"/>
              <w:spacing w:after="0"/>
              <w:rPr>
                <w:rStyle w:val="normaltextrun"/>
                <w:rFonts w:ascii="Calibri Light" w:hAnsi="Calibri Light" w:cs="Calibri Light"/>
                <w:sz w:val="22"/>
              </w:rPr>
            </w:pPr>
          </w:p>
        </w:tc>
      </w:tr>
      <w:tr w:rsidR="00C45C4B" w:rsidRPr="00576F29" w14:paraId="3158AE6A" w14:textId="77777777" w:rsidTr="0086041F">
        <w:trPr>
          <w:trHeight w:val="316"/>
        </w:trPr>
        <w:tc>
          <w:tcPr>
            <w:tcW w:w="562" w:type="pct"/>
          </w:tcPr>
          <w:p w14:paraId="568FB136" w14:textId="0B3C204F" w:rsidR="00C45C4B" w:rsidRPr="00576F29" w:rsidRDefault="00C45C4B" w:rsidP="00E70D90">
            <w:pPr>
              <w:spacing w:after="0"/>
              <w:rPr>
                <w:rFonts w:ascii="Calibri Light" w:hAnsi="Calibri Light" w:cs="Calibri Light"/>
                <w:sz w:val="22"/>
              </w:rPr>
            </w:pPr>
            <w:r w:rsidRPr="00576F29">
              <w:rPr>
                <w:rFonts w:ascii="Calibri Light" w:hAnsi="Calibri Light" w:cs="Calibri Light"/>
                <w:sz w:val="22"/>
              </w:rPr>
              <w:t>Sunday 19 November</w:t>
            </w:r>
          </w:p>
        </w:tc>
        <w:tc>
          <w:tcPr>
            <w:tcW w:w="1462" w:type="pct"/>
          </w:tcPr>
          <w:p w14:paraId="3C98F184" w14:textId="62724010" w:rsidR="00C45C4B" w:rsidRPr="007A5281" w:rsidRDefault="00C45C4B" w:rsidP="6A6D4BC2">
            <w:pPr>
              <w:spacing w:after="0"/>
              <w:rPr>
                <w:rStyle w:val="Hyperlink"/>
                <w:rFonts w:ascii="Calibri Light" w:hAnsi="Calibri Light" w:cs="Calibri Light"/>
                <w:sz w:val="22"/>
                <w:shd w:val="clear" w:color="auto" w:fill="FFFFFF"/>
              </w:rPr>
            </w:pPr>
            <w:r>
              <w:rPr>
                <w:rFonts w:ascii="Calibri Light" w:hAnsi="Calibri Light" w:cs="Calibri Light"/>
                <w:sz w:val="22"/>
                <w:shd w:val="clear" w:color="auto" w:fill="FFFFFF"/>
              </w:rPr>
              <w:fldChar w:fldCharType="begin"/>
            </w:r>
            <w:r>
              <w:rPr>
                <w:rFonts w:ascii="Calibri Light" w:hAnsi="Calibri Light" w:cs="Calibri Light"/>
                <w:sz w:val="22"/>
                <w:shd w:val="clear" w:color="auto" w:fill="FFFFFF"/>
              </w:rPr>
              <w:instrText>HYPERLINK "https://www.youtube.com/watch?v=RNDIDppWPcQ"</w:instrText>
            </w:r>
            <w:r>
              <w:rPr>
                <w:rFonts w:ascii="Calibri Light" w:hAnsi="Calibri Light" w:cs="Calibri Light"/>
                <w:sz w:val="22"/>
                <w:shd w:val="clear" w:color="auto" w:fill="FFFFFF"/>
              </w:rPr>
            </w:r>
            <w:r>
              <w:rPr>
                <w:rFonts w:ascii="Calibri Light" w:hAnsi="Calibri Light" w:cs="Calibri Light"/>
                <w:sz w:val="22"/>
                <w:shd w:val="clear" w:color="auto" w:fill="FFFFFF"/>
              </w:rPr>
              <w:fldChar w:fldCharType="separate"/>
            </w:r>
            <w:r w:rsidRPr="007A5281">
              <w:rPr>
                <w:rStyle w:val="Hyperlink"/>
                <w:rFonts w:ascii="Calibri Light" w:hAnsi="Calibri Light" w:cs="Calibri Light"/>
                <w:sz w:val="22"/>
                <w:shd w:val="clear" w:color="auto" w:fill="FFFFFF"/>
              </w:rPr>
              <w:t>Recycling just the five: What happens next?</w:t>
            </w:r>
            <w:r>
              <w:rPr>
                <w:rStyle w:val="Hyperlink"/>
                <w:rFonts w:ascii="Calibri Light" w:hAnsi="Calibri Light" w:cs="Calibri Light"/>
                <w:sz w:val="22"/>
                <w:shd w:val="clear" w:color="auto" w:fill="FFFFFF"/>
              </w:rPr>
              <w:t xml:space="preserve"> (1min 30 secs)</w:t>
            </w:r>
          </w:p>
          <w:p w14:paraId="7DF90A7B" w14:textId="174C2FC0" w:rsidR="00C45C4B" w:rsidRDefault="00C45C4B" w:rsidP="00E70D90">
            <w:pPr>
              <w:spacing w:after="0"/>
              <w:rPr>
                <w:rFonts w:ascii="Calibri Light" w:hAnsi="Calibri Light" w:cs="Calibri Light"/>
                <w:color w:val="000000"/>
                <w:sz w:val="22"/>
                <w:shd w:val="clear" w:color="auto" w:fill="FFFFFF"/>
              </w:rPr>
            </w:pPr>
            <w:r>
              <w:rPr>
                <w:rFonts w:ascii="Calibri Light" w:hAnsi="Calibri Light" w:cs="Calibri Light"/>
                <w:sz w:val="22"/>
                <w:shd w:val="clear" w:color="auto" w:fill="FFFFFF"/>
              </w:rPr>
              <w:fldChar w:fldCharType="end"/>
            </w:r>
          </w:p>
          <w:p w14:paraId="7E77006E" w14:textId="4455A9D7" w:rsidR="00C45C4B" w:rsidRPr="008E6957" w:rsidRDefault="00C45C4B" w:rsidP="00E70D90">
            <w:pPr>
              <w:spacing w:after="0"/>
              <w:rPr>
                <w:rFonts w:ascii="Calibri Light" w:hAnsi="Calibri Light" w:cs="Calibri Light"/>
                <w:noProof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256182A3" wp14:editId="28DD5F6A">
                  <wp:extent cx="2203450" cy="1119505"/>
                  <wp:effectExtent l="0" t="0" r="6350" b="4445"/>
                  <wp:docPr id="773214488" name="Picture 7732144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3214488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450" cy="1119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E6957">
              <w:rPr>
                <w:rFonts w:ascii="Calibri Light" w:hAnsi="Calibri Light" w:cs="Calibri Light"/>
                <w:color w:val="000000"/>
                <w:sz w:val="22"/>
                <w:shd w:val="clear" w:color="auto" w:fill="FFFFFF"/>
              </w:rPr>
              <w:br/>
            </w:r>
            <w:r>
              <w:rPr>
                <w:rFonts w:ascii="Calibri Light" w:hAnsi="Calibri Light" w:cs="Calibri Light"/>
                <w:noProof/>
                <w:sz w:val="22"/>
              </w:rPr>
              <w:t xml:space="preserve"> </w:t>
            </w:r>
          </w:p>
          <w:p w14:paraId="618E437A" w14:textId="72D20782" w:rsidR="00C45C4B" w:rsidRPr="00576F29" w:rsidRDefault="00C45C4B" w:rsidP="00E70D90">
            <w:pPr>
              <w:spacing w:after="0"/>
              <w:jc w:val="center"/>
              <w:rPr>
                <w:rFonts w:ascii="Calibri Light" w:hAnsi="Calibri Light" w:cs="Calibri Light"/>
                <w:noProof/>
                <w:sz w:val="22"/>
              </w:rPr>
            </w:pPr>
          </w:p>
        </w:tc>
        <w:tc>
          <w:tcPr>
            <w:tcW w:w="2976" w:type="pct"/>
          </w:tcPr>
          <w:p w14:paraId="1C16DCEE" w14:textId="18820278" w:rsidR="00C45C4B" w:rsidRDefault="00C45C4B" w:rsidP="00E70D90">
            <w:pPr>
              <w:shd w:val="clear" w:color="auto" w:fill="FFFFFF"/>
              <w:spacing w:after="0"/>
              <w:rPr>
                <w:rFonts w:ascii="Calibri Light" w:hAnsi="Calibri Light" w:cs="Calibri Light"/>
                <w:color w:val="050505"/>
                <w:sz w:val="22"/>
                <w:shd w:val="clear" w:color="auto" w:fill="FFFFFF"/>
              </w:rPr>
            </w:pPr>
            <w:r>
              <w:rPr>
                <w:rFonts w:ascii="Calibri Light" w:hAnsi="Calibri Light" w:cs="Calibri Light"/>
                <w:color w:val="050505"/>
                <w:sz w:val="22"/>
                <w:shd w:val="clear" w:color="auto" w:fill="FFFFFF"/>
              </w:rPr>
              <w:t>It’s</w:t>
            </w:r>
            <w:r w:rsidRPr="00FC2E29">
              <w:rPr>
                <w:rFonts w:ascii="Calibri Light" w:hAnsi="Calibri Light" w:cs="Calibri Light"/>
                <w:color w:val="050505"/>
                <w:sz w:val="22"/>
                <w:shd w:val="clear" w:color="auto" w:fill="FFFFFF"/>
              </w:rPr>
              <w:t xml:space="preserve"> National Recycling Week! </w:t>
            </w:r>
            <w:r w:rsidRPr="00FC2E29">
              <w:rPr>
                <w:rFonts w:ascii="Calibri Light" w:hAnsi="Calibri Light" w:cs="Calibri Light"/>
                <w:noProof/>
                <w:sz w:val="22"/>
              </w:rPr>
              <w:drawing>
                <wp:inline distT="0" distB="0" distL="0" distR="0" wp14:anchorId="13729BAB" wp14:editId="2ECABB1A">
                  <wp:extent cx="180000" cy="180000"/>
                  <wp:effectExtent l="0" t="0" r="0" b="0"/>
                  <wp:docPr id="337946113" name="Picture 337946113" descr="Recycling Symbol Emoji (U+267B, U+FE0F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Recycling Symbol Emoji (U+267B, U+FE0F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" cy="1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08123A" w14:textId="77777777" w:rsidR="00C45C4B" w:rsidRDefault="00C45C4B" w:rsidP="00E70D90">
            <w:pPr>
              <w:shd w:val="clear" w:color="auto" w:fill="FFFFFF"/>
              <w:spacing w:after="0"/>
              <w:rPr>
                <w:rFonts w:ascii="Calibri Light" w:hAnsi="Calibri Light" w:cs="Calibri Light"/>
                <w:color w:val="050505"/>
                <w:sz w:val="22"/>
                <w:shd w:val="clear" w:color="auto" w:fill="FFFFFF"/>
              </w:rPr>
            </w:pPr>
          </w:p>
          <w:p w14:paraId="31271798" w14:textId="77777777" w:rsidR="00C45C4B" w:rsidRDefault="00C45C4B" w:rsidP="00E70D90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Calibri Light" w:hAnsi="Calibri Light" w:cs="Calibri Light"/>
                <w:sz w:val="22"/>
                <w:szCs w:val="22"/>
              </w:rPr>
            </w:pPr>
            <w:r w:rsidRPr="00973E2A"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>Recycling facilities in W</w:t>
            </w:r>
            <w:r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>A</w:t>
            </w:r>
            <w:r w:rsidRPr="00973E2A"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 xml:space="preserve"> use a combination of magnets, blowers, </w:t>
            </w:r>
            <w:proofErr w:type="gramStart"/>
            <w:r w:rsidRPr="00973E2A"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>tumblers</w:t>
            </w:r>
            <w:proofErr w:type="gramEnd"/>
            <w:r w:rsidRPr="00973E2A"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 xml:space="preserve"> and grids to separate the </w:t>
            </w:r>
            <w:r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 xml:space="preserve">different </w:t>
            </w:r>
            <w:r w:rsidRPr="00973E2A"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 xml:space="preserve">types of recycling. </w:t>
            </w:r>
          </w:p>
          <w:p w14:paraId="43C0DF36" w14:textId="77777777" w:rsidR="00C45C4B" w:rsidRDefault="00C45C4B" w:rsidP="00E70D90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Calibri Light" w:hAnsi="Calibri Light" w:cs="Calibri Light"/>
                <w:sz w:val="22"/>
                <w:szCs w:val="22"/>
              </w:rPr>
            </w:pPr>
          </w:p>
          <w:p w14:paraId="593FEEE9" w14:textId="62462035" w:rsidR="00C45C4B" w:rsidRPr="00973E2A" w:rsidRDefault="00C45C4B" w:rsidP="00E70D90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Calibri Light" w:hAnsi="Calibri Light" w:cs="Calibri Light"/>
                <w:sz w:val="22"/>
                <w:szCs w:val="22"/>
              </w:rPr>
            </w:pPr>
            <w:r w:rsidRPr="00973E2A"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 xml:space="preserve">GREAT Sorts help </w:t>
            </w:r>
            <w:r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>the sorting</w:t>
            </w:r>
            <w:r w:rsidRPr="00973E2A"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 xml:space="preserve"> </w:t>
            </w:r>
            <w:r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 xml:space="preserve">process </w:t>
            </w:r>
            <w:r w:rsidRPr="00973E2A"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>by recycling just the</w:t>
            </w:r>
            <w:r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 xml:space="preserve"> five</w:t>
            </w:r>
            <w:r w:rsidRPr="00973E2A"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 xml:space="preserve"> and placing items in the recycling bin loose, with lids off and rinsed.</w:t>
            </w:r>
            <w:r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 xml:space="preserve"> </w:t>
            </w:r>
            <w:r w:rsidRPr="00576F29">
              <w:rPr>
                <w:rStyle w:val="normaltextrun"/>
                <w:rFonts w:ascii="Segoe UI Emoji" w:hAnsi="Segoe UI Emoji" w:cs="Segoe UI Emoji"/>
                <w:sz w:val="22"/>
                <w:szCs w:val="22"/>
              </w:rPr>
              <w:t>✔️</w:t>
            </w:r>
            <w:r w:rsidRPr="00576F29"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>   </w:t>
            </w:r>
          </w:p>
          <w:p w14:paraId="003461A2" w14:textId="77777777" w:rsidR="00C45C4B" w:rsidRPr="00FC2E29" w:rsidRDefault="00C45C4B" w:rsidP="00E70D90">
            <w:pPr>
              <w:shd w:val="clear" w:color="auto" w:fill="FFFFFF"/>
              <w:spacing w:after="0"/>
              <w:rPr>
                <w:rFonts w:ascii="Calibri Light" w:hAnsi="Calibri Light" w:cs="Calibri Light"/>
                <w:color w:val="050505"/>
                <w:sz w:val="22"/>
                <w:shd w:val="clear" w:color="auto" w:fill="FFFFFF"/>
              </w:rPr>
            </w:pPr>
          </w:p>
          <w:p w14:paraId="7A7F8B5B" w14:textId="41332F55" w:rsidR="00C45C4B" w:rsidRPr="00FC2E29" w:rsidRDefault="00C45C4B" w:rsidP="00E70D90">
            <w:pPr>
              <w:pStyle w:val="paragraph"/>
              <w:spacing w:before="0" w:beforeAutospacing="0" w:after="0" w:afterAutospacing="0"/>
              <w:textAlignment w:val="baseline"/>
              <w:rPr>
                <w:rFonts w:ascii="Calibri Light" w:hAnsi="Calibri Light" w:cs="Calibri Light"/>
                <w:sz w:val="22"/>
                <w:szCs w:val="22"/>
              </w:rPr>
            </w:pPr>
            <w:bookmarkStart w:id="0" w:name="_Hlk149648741"/>
            <w:r w:rsidRPr="00FC2E29"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 xml:space="preserve">Find out more </w:t>
            </w:r>
            <w:r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>&gt;&gt;</w:t>
            </w:r>
            <w:r w:rsidRPr="00FC2E29">
              <w:rPr>
                <w:rStyle w:val="normaltextrun"/>
                <w:rFonts w:ascii="Calibri Light" w:hAnsi="Calibri Light" w:cs="Calibri Light"/>
                <w:sz w:val="22"/>
                <w:szCs w:val="22"/>
              </w:rPr>
              <w:t xml:space="preserve"> </w:t>
            </w:r>
            <w:hyperlink r:id="rId47" w:tgtFrame="_blank" w:history="1">
              <w:r w:rsidRPr="00200004">
                <w:rPr>
                  <w:rStyle w:val="Hyperlink"/>
                  <w:rFonts w:ascii="Calibri Light" w:hAnsi="Calibri Light" w:cs="Calibri Light"/>
                  <w:sz w:val="22"/>
                  <w:szCs w:val="22"/>
                </w:rPr>
                <w:t>https://www.wastesorted.wa.gov.au/be-a-great-sort/recycle</w:t>
              </w:r>
            </w:hyperlink>
          </w:p>
          <w:bookmarkEnd w:id="0"/>
          <w:p w14:paraId="0A1229AF" w14:textId="77777777" w:rsidR="00C45C4B" w:rsidRPr="00FC2E29" w:rsidRDefault="00C45C4B" w:rsidP="00E70D90">
            <w:pPr>
              <w:shd w:val="clear" w:color="auto" w:fill="FFFFFF"/>
              <w:spacing w:after="0"/>
              <w:rPr>
                <w:rFonts w:ascii="Calibri Light" w:hAnsi="Calibri Light" w:cs="Calibri Light"/>
                <w:sz w:val="22"/>
              </w:rPr>
            </w:pPr>
          </w:p>
          <w:p w14:paraId="0265BFE1" w14:textId="794479C4" w:rsidR="00C45C4B" w:rsidRDefault="00270734" w:rsidP="00E70D90">
            <w:pPr>
              <w:shd w:val="clear" w:color="auto" w:fill="FFFFFF"/>
              <w:spacing w:after="0"/>
              <w:rPr>
                <w:rStyle w:val="Hyperlink"/>
                <w:rFonts w:ascii="Calibri Light" w:hAnsi="Calibri Light" w:cs="Calibri Light"/>
                <w:sz w:val="22"/>
                <w:bdr w:val="none" w:sz="0" w:space="0" w:color="auto" w:frame="1"/>
              </w:rPr>
            </w:pPr>
            <w:hyperlink r:id="rId48" w:history="1">
              <w:r w:rsidR="00C45C4B" w:rsidRPr="00FC2E29">
                <w:rPr>
                  <w:rStyle w:val="Hyperlink"/>
                  <w:rFonts w:ascii="Calibri Light" w:hAnsi="Calibri Light" w:cs="Calibri Light"/>
                  <w:sz w:val="22"/>
                  <w:bdr w:val="none" w:sz="0" w:space="0" w:color="auto" w:frame="1"/>
                </w:rPr>
                <w:t>#WasteSorted</w:t>
              </w:r>
            </w:hyperlink>
            <w:r w:rsidR="00C45C4B" w:rsidRPr="00FC2E29">
              <w:rPr>
                <w:rFonts w:ascii="Calibri Light" w:hAnsi="Calibri Light" w:cs="Calibri Light"/>
                <w:color w:val="050505"/>
                <w:sz w:val="22"/>
                <w:shd w:val="clear" w:color="auto" w:fill="FFFFFF"/>
              </w:rPr>
              <w:t xml:space="preserve"> </w:t>
            </w:r>
            <w:hyperlink r:id="rId49" w:history="1">
              <w:r w:rsidR="00C45C4B" w:rsidRPr="00FC2E29">
                <w:rPr>
                  <w:rStyle w:val="Hyperlink"/>
                  <w:rFonts w:ascii="Calibri Light" w:hAnsi="Calibri Light" w:cs="Calibri Light"/>
                  <w:sz w:val="22"/>
                  <w:bdr w:val="none" w:sz="0" w:space="0" w:color="auto" w:frame="1"/>
                </w:rPr>
                <w:t>#BeaGREATSort</w:t>
              </w:r>
            </w:hyperlink>
            <w:r w:rsidR="00C45C4B" w:rsidRPr="00FC2E29">
              <w:rPr>
                <w:rStyle w:val="Hyperlink"/>
                <w:rFonts w:ascii="Calibri Light" w:hAnsi="Calibri Light" w:cs="Calibri Light"/>
                <w:sz w:val="22"/>
                <w:u w:val="none"/>
                <w:bdr w:val="none" w:sz="0" w:space="0" w:color="auto" w:frame="1"/>
              </w:rPr>
              <w:t xml:space="preserve"> </w:t>
            </w:r>
            <w:r w:rsidR="00C45C4B" w:rsidRPr="00FC2E29">
              <w:rPr>
                <w:rStyle w:val="Hyperlink"/>
                <w:rFonts w:ascii="Calibri Light" w:hAnsi="Calibri Light" w:cs="Calibri Light"/>
                <w:sz w:val="22"/>
                <w:bdr w:val="none" w:sz="0" w:space="0" w:color="auto" w:frame="1"/>
              </w:rPr>
              <w:t>#NationalRecyclingWeek</w:t>
            </w:r>
          </w:p>
          <w:p w14:paraId="29BF7783" w14:textId="75D5C95B" w:rsidR="00C45C4B" w:rsidRPr="00576F29" w:rsidRDefault="00C45C4B" w:rsidP="00E70D90">
            <w:pPr>
              <w:shd w:val="clear" w:color="auto" w:fill="FFFFFF"/>
              <w:spacing w:after="0"/>
              <w:rPr>
                <w:rFonts w:ascii="Calibri Light" w:hAnsi="Calibri Light" w:cs="Calibri Light"/>
                <w:color w:val="050505"/>
                <w:sz w:val="22"/>
                <w:shd w:val="clear" w:color="auto" w:fill="FFFFFF"/>
              </w:rPr>
            </w:pPr>
          </w:p>
        </w:tc>
      </w:tr>
    </w:tbl>
    <w:p w14:paraId="1A4792DB" w14:textId="77777777" w:rsidR="00C81D3D" w:rsidRPr="00576F29" w:rsidRDefault="00C81D3D" w:rsidP="0072259B">
      <w:pPr>
        <w:spacing w:after="0"/>
        <w:rPr>
          <w:rFonts w:ascii="Calibri Light" w:hAnsi="Calibri Light" w:cs="Calibri Light"/>
          <w:sz w:val="22"/>
        </w:rPr>
      </w:pPr>
    </w:p>
    <w:sectPr w:rsidR="00C81D3D" w:rsidRPr="00576F29" w:rsidSect="00D73A76">
      <w:headerReference w:type="default" r:id="rId50"/>
      <w:pgSz w:w="16838" w:h="11906" w:orient="landscape" w:code="9"/>
      <w:pgMar w:top="993" w:right="1440" w:bottom="426" w:left="1440" w:header="142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2B3ABFE" w14:textId="77777777" w:rsidR="00A57591" w:rsidRDefault="00A57591" w:rsidP="007C4E3A">
      <w:pPr>
        <w:spacing w:after="0"/>
      </w:pPr>
      <w:r>
        <w:separator/>
      </w:r>
    </w:p>
  </w:endnote>
  <w:endnote w:type="continuationSeparator" w:id="0">
    <w:p w14:paraId="37095346" w14:textId="77777777" w:rsidR="00A57591" w:rsidRDefault="00A57591" w:rsidP="007C4E3A">
      <w:pPr>
        <w:spacing w:after="0"/>
      </w:pPr>
      <w:r>
        <w:continuationSeparator/>
      </w:r>
    </w:p>
  </w:endnote>
  <w:endnote w:type="continuationNotice" w:id="1">
    <w:p w14:paraId="6DD8BCF6" w14:textId="77777777" w:rsidR="00A57591" w:rsidRDefault="00A57591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Pro-Regular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6DB8A29" w14:textId="77777777" w:rsidR="00A57591" w:rsidRDefault="00A57591" w:rsidP="007C4E3A">
      <w:pPr>
        <w:spacing w:after="0"/>
      </w:pPr>
      <w:r>
        <w:separator/>
      </w:r>
    </w:p>
  </w:footnote>
  <w:footnote w:type="continuationSeparator" w:id="0">
    <w:p w14:paraId="28F1AF72" w14:textId="77777777" w:rsidR="00A57591" w:rsidRDefault="00A57591" w:rsidP="007C4E3A">
      <w:pPr>
        <w:spacing w:after="0"/>
      </w:pPr>
      <w:r>
        <w:continuationSeparator/>
      </w:r>
    </w:p>
  </w:footnote>
  <w:footnote w:type="continuationNotice" w:id="1">
    <w:p w14:paraId="09775F88" w14:textId="77777777" w:rsidR="00A57591" w:rsidRDefault="00A57591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D08E6B" w14:textId="45A28D9D" w:rsidR="001A06AA" w:rsidRDefault="00E37E0F" w:rsidP="0020349D">
    <w:pPr>
      <w:pStyle w:val="Header"/>
      <w:tabs>
        <w:tab w:val="clear" w:pos="9026"/>
      </w:tabs>
      <w:ind w:right="-22" w:hanging="284"/>
    </w:pPr>
    <w:r>
      <w:rPr>
        <w:noProof/>
      </w:rPr>
      <w:drawing>
        <wp:anchor distT="0" distB="0" distL="114300" distR="114300" simplePos="0" relativeHeight="251658240" behindDoc="1" locked="0" layoutInCell="1" allowOverlap="1" wp14:anchorId="33948FF0" wp14:editId="5F81167B">
          <wp:simplePos x="0" y="0"/>
          <wp:positionH relativeFrom="column">
            <wp:posOffset>8058150</wp:posOffset>
          </wp:positionH>
          <wp:positionV relativeFrom="paragraph">
            <wp:posOffset>275590</wp:posOffset>
          </wp:positionV>
          <wp:extent cx="1394460" cy="756920"/>
          <wp:effectExtent l="0" t="0" r="0" b="5080"/>
          <wp:wrapTight wrapText="bothSides">
            <wp:wrapPolygon edited="0">
              <wp:start x="0" y="0"/>
              <wp:lineTo x="0" y="21201"/>
              <wp:lineTo x="21246" y="21201"/>
              <wp:lineTo x="21246" y="0"/>
              <wp:lineTo x="0" y="0"/>
            </wp:wrapPolygon>
          </wp:wrapTight>
          <wp:docPr id="13" name="Picture 13" descr="Graphical user interface, diagram, text, application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Graphical user interface, diagram, text, application&#10;&#10;Description automatically generated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2705" t="21407" r="15105" b="23156"/>
                  <a:stretch/>
                </pic:blipFill>
                <pic:spPr bwMode="auto">
                  <a:xfrm>
                    <a:off x="0" y="0"/>
                    <a:ext cx="1394460" cy="75692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 w:rsidR="00E56FF1">
      <w:tab/>
    </w:r>
    <w:r w:rsidR="007148F2"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8B6721"/>
    <w:multiLevelType w:val="hybridMultilevel"/>
    <w:tmpl w:val="E136546E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CFA3C5E"/>
    <w:multiLevelType w:val="hybridMultilevel"/>
    <w:tmpl w:val="58F4F57A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F62E4A"/>
    <w:multiLevelType w:val="hybridMultilevel"/>
    <w:tmpl w:val="30A48FA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68447EE"/>
    <w:multiLevelType w:val="multilevel"/>
    <w:tmpl w:val="8D44D07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78FB0815"/>
    <w:multiLevelType w:val="hybridMultilevel"/>
    <w:tmpl w:val="96CCAF5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89878874">
    <w:abstractNumId w:val="3"/>
  </w:num>
  <w:num w:numId="2" w16cid:durableId="238289910">
    <w:abstractNumId w:val="0"/>
  </w:num>
  <w:num w:numId="3" w16cid:durableId="1269433580">
    <w:abstractNumId w:val="1"/>
  </w:num>
  <w:num w:numId="4" w16cid:durableId="367687889">
    <w:abstractNumId w:val="4"/>
  </w:num>
  <w:num w:numId="5" w16cid:durableId="2121141223">
    <w:abstractNumId w:val="2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C4E3A"/>
    <w:rsid w:val="000013C2"/>
    <w:rsid w:val="00004DB8"/>
    <w:rsid w:val="000111A5"/>
    <w:rsid w:val="00011BF2"/>
    <w:rsid w:val="000144AA"/>
    <w:rsid w:val="00015145"/>
    <w:rsid w:val="00015A0E"/>
    <w:rsid w:val="00020FE9"/>
    <w:rsid w:val="00026F87"/>
    <w:rsid w:val="000332C0"/>
    <w:rsid w:val="00034113"/>
    <w:rsid w:val="0003456E"/>
    <w:rsid w:val="00034A83"/>
    <w:rsid w:val="00036F38"/>
    <w:rsid w:val="000411B5"/>
    <w:rsid w:val="00041353"/>
    <w:rsid w:val="000417C4"/>
    <w:rsid w:val="00043A8E"/>
    <w:rsid w:val="00045DCF"/>
    <w:rsid w:val="0005260B"/>
    <w:rsid w:val="000530BF"/>
    <w:rsid w:val="0005500E"/>
    <w:rsid w:val="00057F20"/>
    <w:rsid w:val="00061734"/>
    <w:rsid w:val="00064453"/>
    <w:rsid w:val="00064E82"/>
    <w:rsid w:val="00065599"/>
    <w:rsid w:val="0007319A"/>
    <w:rsid w:val="000752DC"/>
    <w:rsid w:val="000761BA"/>
    <w:rsid w:val="00085F9C"/>
    <w:rsid w:val="00090233"/>
    <w:rsid w:val="00091B17"/>
    <w:rsid w:val="0009223A"/>
    <w:rsid w:val="00095214"/>
    <w:rsid w:val="00097CAD"/>
    <w:rsid w:val="000A0ECB"/>
    <w:rsid w:val="000A1A90"/>
    <w:rsid w:val="000A4170"/>
    <w:rsid w:val="000A6D73"/>
    <w:rsid w:val="000A7EF7"/>
    <w:rsid w:val="000B0942"/>
    <w:rsid w:val="000B36EC"/>
    <w:rsid w:val="000B5F79"/>
    <w:rsid w:val="000B6448"/>
    <w:rsid w:val="000B7209"/>
    <w:rsid w:val="000C04C2"/>
    <w:rsid w:val="000C203B"/>
    <w:rsid w:val="000C3ADA"/>
    <w:rsid w:val="000C58CE"/>
    <w:rsid w:val="000E0A3F"/>
    <w:rsid w:val="000E11DC"/>
    <w:rsid w:val="000E2074"/>
    <w:rsid w:val="000E34DA"/>
    <w:rsid w:val="000E3B8B"/>
    <w:rsid w:val="000F2F0E"/>
    <w:rsid w:val="000F3663"/>
    <w:rsid w:val="000F5A33"/>
    <w:rsid w:val="000F5A58"/>
    <w:rsid w:val="000F7F0D"/>
    <w:rsid w:val="00104B53"/>
    <w:rsid w:val="00104E0E"/>
    <w:rsid w:val="00110371"/>
    <w:rsid w:val="0011318D"/>
    <w:rsid w:val="00113DB2"/>
    <w:rsid w:val="00120EF6"/>
    <w:rsid w:val="00121FA9"/>
    <w:rsid w:val="00123502"/>
    <w:rsid w:val="0012733D"/>
    <w:rsid w:val="00127415"/>
    <w:rsid w:val="001353CA"/>
    <w:rsid w:val="00137CE0"/>
    <w:rsid w:val="00142135"/>
    <w:rsid w:val="001437E0"/>
    <w:rsid w:val="001449CE"/>
    <w:rsid w:val="0014649C"/>
    <w:rsid w:val="00150C19"/>
    <w:rsid w:val="001530CD"/>
    <w:rsid w:val="0015328E"/>
    <w:rsid w:val="00156AFE"/>
    <w:rsid w:val="001614C4"/>
    <w:rsid w:val="00162E12"/>
    <w:rsid w:val="00163A70"/>
    <w:rsid w:val="00166FB3"/>
    <w:rsid w:val="00167A22"/>
    <w:rsid w:val="00171B7B"/>
    <w:rsid w:val="00174C64"/>
    <w:rsid w:val="00180886"/>
    <w:rsid w:val="00181DDC"/>
    <w:rsid w:val="00182B7B"/>
    <w:rsid w:val="0018358B"/>
    <w:rsid w:val="0019005D"/>
    <w:rsid w:val="001920F9"/>
    <w:rsid w:val="00192120"/>
    <w:rsid w:val="00193242"/>
    <w:rsid w:val="00194DA0"/>
    <w:rsid w:val="0019562B"/>
    <w:rsid w:val="00197742"/>
    <w:rsid w:val="001A06AA"/>
    <w:rsid w:val="001A431D"/>
    <w:rsid w:val="001A4D08"/>
    <w:rsid w:val="001A73E6"/>
    <w:rsid w:val="001B0E27"/>
    <w:rsid w:val="001B0E38"/>
    <w:rsid w:val="001B58D1"/>
    <w:rsid w:val="001B67FE"/>
    <w:rsid w:val="001C1713"/>
    <w:rsid w:val="001C2DBE"/>
    <w:rsid w:val="001C322E"/>
    <w:rsid w:val="001C6CCC"/>
    <w:rsid w:val="001C7810"/>
    <w:rsid w:val="001C7D1F"/>
    <w:rsid w:val="001C7FC2"/>
    <w:rsid w:val="001D05EA"/>
    <w:rsid w:val="001D162B"/>
    <w:rsid w:val="001D39DD"/>
    <w:rsid w:val="001D7F78"/>
    <w:rsid w:val="001E00B2"/>
    <w:rsid w:val="001E3782"/>
    <w:rsid w:val="001F6030"/>
    <w:rsid w:val="001F673C"/>
    <w:rsid w:val="001F68E9"/>
    <w:rsid w:val="001F7B93"/>
    <w:rsid w:val="00200004"/>
    <w:rsid w:val="0020349D"/>
    <w:rsid w:val="0020365F"/>
    <w:rsid w:val="002036BA"/>
    <w:rsid w:val="00203F59"/>
    <w:rsid w:val="002078FD"/>
    <w:rsid w:val="002104D6"/>
    <w:rsid w:val="00217D45"/>
    <w:rsid w:val="00220E8F"/>
    <w:rsid w:val="00221067"/>
    <w:rsid w:val="0022156C"/>
    <w:rsid w:val="00222636"/>
    <w:rsid w:val="00226968"/>
    <w:rsid w:val="00227025"/>
    <w:rsid w:val="002322FC"/>
    <w:rsid w:val="0023555A"/>
    <w:rsid w:val="00235BAA"/>
    <w:rsid w:val="002379CD"/>
    <w:rsid w:val="00241924"/>
    <w:rsid w:val="00243929"/>
    <w:rsid w:val="002464C8"/>
    <w:rsid w:val="00250EED"/>
    <w:rsid w:val="00252EA5"/>
    <w:rsid w:val="00256494"/>
    <w:rsid w:val="00257212"/>
    <w:rsid w:val="002627DE"/>
    <w:rsid w:val="00263B63"/>
    <w:rsid w:val="002642FC"/>
    <w:rsid w:val="00264760"/>
    <w:rsid w:val="0026487F"/>
    <w:rsid w:val="00267341"/>
    <w:rsid w:val="0027001E"/>
    <w:rsid w:val="00270734"/>
    <w:rsid w:val="0027307E"/>
    <w:rsid w:val="0027328D"/>
    <w:rsid w:val="00276209"/>
    <w:rsid w:val="0028334F"/>
    <w:rsid w:val="0029288C"/>
    <w:rsid w:val="00293AC1"/>
    <w:rsid w:val="002A0428"/>
    <w:rsid w:val="002A14AC"/>
    <w:rsid w:val="002A2FAE"/>
    <w:rsid w:val="002A3029"/>
    <w:rsid w:val="002A4AA1"/>
    <w:rsid w:val="002A5F55"/>
    <w:rsid w:val="002B3882"/>
    <w:rsid w:val="002B391A"/>
    <w:rsid w:val="002B5231"/>
    <w:rsid w:val="002B5823"/>
    <w:rsid w:val="002C7D7D"/>
    <w:rsid w:val="002D0341"/>
    <w:rsid w:val="002D0903"/>
    <w:rsid w:val="002D1478"/>
    <w:rsid w:val="002D1765"/>
    <w:rsid w:val="002D219B"/>
    <w:rsid w:val="002D57A9"/>
    <w:rsid w:val="002E0B19"/>
    <w:rsid w:val="002E256E"/>
    <w:rsid w:val="002E3315"/>
    <w:rsid w:val="002E7B34"/>
    <w:rsid w:val="002F076E"/>
    <w:rsid w:val="002F0A65"/>
    <w:rsid w:val="002F3C28"/>
    <w:rsid w:val="002F4D96"/>
    <w:rsid w:val="002F5A4F"/>
    <w:rsid w:val="002F7489"/>
    <w:rsid w:val="00301203"/>
    <w:rsid w:val="00302E77"/>
    <w:rsid w:val="00304C9F"/>
    <w:rsid w:val="0030716B"/>
    <w:rsid w:val="00307B9E"/>
    <w:rsid w:val="00320141"/>
    <w:rsid w:val="00321C23"/>
    <w:rsid w:val="00332018"/>
    <w:rsid w:val="00336F17"/>
    <w:rsid w:val="00346685"/>
    <w:rsid w:val="003520A6"/>
    <w:rsid w:val="00352A28"/>
    <w:rsid w:val="00355004"/>
    <w:rsid w:val="0036455A"/>
    <w:rsid w:val="003706F0"/>
    <w:rsid w:val="00375DC0"/>
    <w:rsid w:val="00377B30"/>
    <w:rsid w:val="0038324A"/>
    <w:rsid w:val="00384522"/>
    <w:rsid w:val="003851A2"/>
    <w:rsid w:val="00386346"/>
    <w:rsid w:val="00390DC3"/>
    <w:rsid w:val="003929E7"/>
    <w:rsid w:val="00393276"/>
    <w:rsid w:val="003939CD"/>
    <w:rsid w:val="00395D9B"/>
    <w:rsid w:val="00395E27"/>
    <w:rsid w:val="003A0086"/>
    <w:rsid w:val="003A017E"/>
    <w:rsid w:val="003A020B"/>
    <w:rsid w:val="003A13FC"/>
    <w:rsid w:val="003C0812"/>
    <w:rsid w:val="003C0FE5"/>
    <w:rsid w:val="003C18BD"/>
    <w:rsid w:val="003C26B9"/>
    <w:rsid w:val="003C6C20"/>
    <w:rsid w:val="003D1519"/>
    <w:rsid w:val="003D4F10"/>
    <w:rsid w:val="003E01EE"/>
    <w:rsid w:val="003E5D04"/>
    <w:rsid w:val="003E6E0A"/>
    <w:rsid w:val="003F0388"/>
    <w:rsid w:val="003F0D09"/>
    <w:rsid w:val="003F300F"/>
    <w:rsid w:val="003F5A78"/>
    <w:rsid w:val="003F7F20"/>
    <w:rsid w:val="00405103"/>
    <w:rsid w:val="00411519"/>
    <w:rsid w:val="0041489D"/>
    <w:rsid w:val="0042192A"/>
    <w:rsid w:val="00431448"/>
    <w:rsid w:val="00436D73"/>
    <w:rsid w:val="00437037"/>
    <w:rsid w:val="00445F3B"/>
    <w:rsid w:val="004469E2"/>
    <w:rsid w:val="0044730E"/>
    <w:rsid w:val="00447F4E"/>
    <w:rsid w:val="00450EDE"/>
    <w:rsid w:val="00451301"/>
    <w:rsid w:val="004515FF"/>
    <w:rsid w:val="004542DE"/>
    <w:rsid w:val="00455725"/>
    <w:rsid w:val="00457692"/>
    <w:rsid w:val="004577A5"/>
    <w:rsid w:val="00464955"/>
    <w:rsid w:val="00466322"/>
    <w:rsid w:val="00466DB9"/>
    <w:rsid w:val="0047075A"/>
    <w:rsid w:val="004707A5"/>
    <w:rsid w:val="00471692"/>
    <w:rsid w:val="00475438"/>
    <w:rsid w:val="00477024"/>
    <w:rsid w:val="004777A4"/>
    <w:rsid w:val="00491364"/>
    <w:rsid w:val="00491571"/>
    <w:rsid w:val="004918EE"/>
    <w:rsid w:val="00492AE5"/>
    <w:rsid w:val="00495497"/>
    <w:rsid w:val="00497A2A"/>
    <w:rsid w:val="004A1345"/>
    <w:rsid w:val="004A4CB1"/>
    <w:rsid w:val="004A5051"/>
    <w:rsid w:val="004A609E"/>
    <w:rsid w:val="004A7853"/>
    <w:rsid w:val="004B0AA3"/>
    <w:rsid w:val="004B383E"/>
    <w:rsid w:val="004B3CE5"/>
    <w:rsid w:val="004B40DA"/>
    <w:rsid w:val="004B7D31"/>
    <w:rsid w:val="004C0CA6"/>
    <w:rsid w:val="004C14FE"/>
    <w:rsid w:val="004C2780"/>
    <w:rsid w:val="004C335B"/>
    <w:rsid w:val="004C52EE"/>
    <w:rsid w:val="004C6976"/>
    <w:rsid w:val="004C6DED"/>
    <w:rsid w:val="004D078A"/>
    <w:rsid w:val="004D09BC"/>
    <w:rsid w:val="004D517F"/>
    <w:rsid w:val="004D79DA"/>
    <w:rsid w:val="004E1220"/>
    <w:rsid w:val="004E271F"/>
    <w:rsid w:val="004E5D48"/>
    <w:rsid w:val="004E5DAB"/>
    <w:rsid w:val="004F016F"/>
    <w:rsid w:val="004F07B9"/>
    <w:rsid w:val="004F132E"/>
    <w:rsid w:val="004F50C5"/>
    <w:rsid w:val="004F5F31"/>
    <w:rsid w:val="004F6C3E"/>
    <w:rsid w:val="00501730"/>
    <w:rsid w:val="00501C4E"/>
    <w:rsid w:val="00503564"/>
    <w:rsid w:val="00507D46"/>
    <w:rsid w:val="00512A0D"/>
    <w:rsid w:val="00516448"/>
    <w:rsid w:val="00520B99"/>
    <w:rsid w:val="00523253"/>
    <w:rsid w:val="00523E70"/>
    <w:rsid w:val="005244E2"/>
    <w:rsid w:val="00525B43"/>
    <w:rsid w:val="00532007"/>
    <w:rsid w:val="005333CC"/>
    <w:rsid w:val="00534480"/>
    <w:rsid w:val="005405C6"/>
    <w:rsid w:val="00543C88"/>
    <w:rsid w:val="00546414"/>
    <w:rsid w:val="005505FF"/>
    <w:rsid w:val="005522FB"/>
    <w:rsid w:val="00554A62"/>
    <w:rsid w:val="00555877"/>
    <w:rsid w:val="00557551"/>
    <w:rsid w:val="005645DA"/>
    <w:rsid w:val="00564A96"/>
    <w:rsid w:val="0056716B"/>
    <w:rsid w:val="00572AF9"/>
    <w:rsid w:val="00572BDF"/>
    <w:rsid w:val="005741E6"/>
    <w:rsid w:val="00576F29"/>
    <w:rsid w:val="005802B7"/>
    <w:rsid w:val="005863F7"/>
    <w:rsid w:val="00586DD6"/>
    <w:rsid w:val="005873E3"/>
    <w:rsid w:val="00591FA9"/>
    <w:rsid w:val="00592923"/>
    <w:rsid w:val="005944F6"/>
    <w:rsid w:val="00595240"/>
    <w:rsid w:val="00596ABF"/>
    <w:rsid w:val="00597634"/>
    <w:rsid w:val="005A409E"/>
    <w:rsid w:val="005A695C"/>
    <w:rsid w:val="005A6E6F"/>
    <w:rsid w:val="005A7874"/>
    <w:rsid w:val="005B545B"/>
    <w:rsid w:val="005B621C"/>
    <w:rsid w:val="005B7233"/>
    <w:rsid w:val="005C6213"/>
    <w:rsid w:val="005D2BB2"/>
    <w:rsid w:val="005E1102"/>
    <w:rsid w:val="005E2EEA"/>
    <w:rsid w:val="005E3A5E"/>
    <w:rsid w:val="005E3AF2"/>
    <w:rsid w:val="005E60EB"/>
    <w:rsid w:val="005F0564"/>
    <w:rsid w:val="005F0EE4"/>
    <w:rsid w:val="005F1AA4"/>
    <w:rsid w:val="005F2D56"/>
    <w:rsid w:val="005F3CF3"/>
    <w:rsid w:val="005F4440"/>
    <w:rsid w:val="005F46E3"/>
    <w:rsid w:val="005F4A33"/>
    <w:rsid w:val="006027CB"/>
    <w:rsid w:val="00602A13"/>
    <w:rsid w:val="00602D88"/>
    <w:rsid w:val="00604EFD"/>
    <w:rsid w:val="006055D5"/>
    <w:rsid w:val="00611097"/>
    <w:rsid w:val="00614987"/>
    <w:rsid w:val="00614BEB"/>
    <w:rsid w:val="00617318"/>
    <w:rsid w:val="00617616"/>
    <w:rsid w:val="00626875"/>
    <w:rsid w:val="006337B1"/>
    <w:rsid w:val="00634356"/>
    <w:rsid w:val="0063689B"/>
    <w:rsid w:val="0064074F"/>
    <w:rsid w:val="006439D5"/>
    <w:rsid w:val="00651378"/>
    <w:rsid w:val="006532B8"/>
    <w:rsid w:val="00653B08"/>
    <w:rsid w:val="00656124"/>
    <w:rsid w:val="00660AFC"/>
    <w:rsid w:val="00667137"/>
    <w:rsid w:val="00673E7B"/>
    <w:rsid w:val="0067446E"/>
    <w:rsid w:val="00675806"/>
    <w:rsid w:val="0067597F"/>
    <w:rsid w:val="00676662"/>
    <w:rsid w:val="00682509"/>
    <w:rsid w:val="0068388B"/>
    <w:rsid w:val="00684BE4"/>
    <w:rsid w:val="00685A7C"/>
    <w:rsid w:val="006926AB"/>
    <w:rsid w:val="00692B95"/>
    <w:rsid w:val="00692C2A"/>
    <w:rsid w:val="006A4ECF"/>
    <w:rsid w:val="006B11A9"/>
    <w:rsid w:val="006B3851"/>
    <w:rsid w:val="006B43B7"/>
    <w:rsid w:val="006B7DE8"/>
    <w:rsid w:val="006C6241"/>
    <w:rsid w:val="006D00BF"/>
    <w:rsid w:val="006D17EB"/>
    <w:rsid w:val="006D2E95"/>
    <w:rsid w:val="006E09F3"/>
    <w:rsid w:val="006E2E08"/>
    <w:rsid w:val="006E739C"/>
    <w:rsid w:val="006F4903"/>
    <w:rsid w:val="006F4BC8"/>
    <w:rsid w:val="006F52D0"/>
    <w:rsid w:val="00700A71"/>
    <w:rsid w:val="007014AB"/>
    <w:rsid w:val="007048BB"/>
    <w:rsid w:val="00710837"/>
    <w:rsid w:val="007148EC"/>
    <w:rsid w:val="007148F2"/>
    <w:rsid w:val="0072188B"/>
    <w:rsid w:val="0072259B"/>
    <w:rsid w:val="00722C17"/>
    <w:rsid w:val="00724567"/>
    <w:rsid w:val="00724E16"/>
    <w:rsid w:val="00725ACD"/>
    <w:rsid w:val="007418CD"/>
    <w:rsid w:val="00742467"/>
    <w:rsid w:val="00743814"/>
    <w:rsid w:val="00746556"/>
    <w:rsid w:val="00746F3D"/>
    <w:rsid w:val="007470FB"/>
    <w:rsid w:val="00757D37"/>
    <w:rsid w:val="0076068D"/>
    <w:rsid w:val="007629B1"/>
    <w:rsid w:val="0077027C"/>
    <w:rsid w:val="00771625"/>
    <w:rsid w:val="00771DF9"/>
    <w:rsid w:val="00772C90"/>
    <w:rsid w:val="00775B42"/>
    <w:rsid w:val="007826C6"/>
    <w:rsid w:val="00783FF5"/>
    <w:rsid w:val="00787816"/>
    <w:rsid w:val="007903AE"/>
    <w:rsid w:val="00790831"/>
    <w:rsid w:val="00791F74"/>
    <w:rsid w:val="007A2BF2"/>
    <w:rsid w:val="007A5281"/>
    <w:rsid w:val="007A6CC2"/>
    <w:rsid w:val="007B0769"/>
    <w:rsid w:val="007B1B0C"/>
    <w:rsid w:val="007C0CF2"/>
    <w:rsid w:val="007C4E3A"/>
    <w:rsid w:val="007C6E87"/>
    <w:rsid w:val="007C7550"/>
    <w:rsid w:val="007D242C"/>
    <w:rsid w:val="007D2B1D"/>
    <w:rsid w:val="007D3348"/>
    <w:rsid w:val="007D391D"/>
    <w:rsid w:val="007D60EE"/>
    <w:rsid w:val="007D793C"/>
    <w:rsid w:val="007E084B"/>
    <w:rsid w:val="007E1932"/>
    <w:rsid w:val="007E5CA4"/>
    <w:rsid w:val="007E6D47"/>
    <w:rsid w:val="007F5123"/>
    <w:rsid w:val="007F61D4"/>
    <w:rsid w:val="007F68D1"/>
    <w:rsid w:val="007F7D57"/>
    <w:rsid w:val="00814744"/>
    <w:rsid w:val="00815AE7"/>
    <w:rsid w:val="00816281"/>
    <w:rsid w:val="00816536"/>
    <w:rsid w:val="00817226"/>
    <w:rsid w:val="008174D1"/>
    <w:rsid w:val="00820A43"/>
    <w:rsid w:val="008219FC"/>
    <w:rsid w:val="00822B0F"/>
    <w:rsid w:val="00826128"/>
    <w:rsid w:val="00830F35"/>
    <w:rsid w:val="00840211"/>
    <w:rsid w:val="00840597"/>
    <w:rsid w:val="00841BF0"/>
    <w:rsid w:val="00845C15"/>
    <w:rsid w:val="008560D1"/>
    <w:rsid w:val="0085610A"/>
    <w:rsid w:val="0086041F"/>
    <w:rsid w:val="00862847"/>
    <w:rsid w:val="008667E2"/>
    <w:rsid w:val="00872F6A"/>
    <w:rsid w:val="00873992"/>
    <w:rsid w:val="00881846"/>
    <w:rsid w:val="00882D9D"/>
    <w:rsid w:val="00882F0F"/>
    <w:rsid w:val="0088493F"/>
    <w:rsid w:val="00885646"/>
    <w:rsid w:val="00890F05"/>
    <w:rsid w:val="00897837"/>
    <w:rsid w:val="008A0B68"/>
    <w:rsid w:val="008A2A46"/>
    <w:rsid w:val="008A5840"/>
    <w:rsid w:val="008A60F1"/>
    <w:rsid w:val="008B119B"/>
    <w:rsid w:val="008B1370"/>
    <w:rsid w:val="008B48E7"/>
    <w:rsid w:val="008B554E"/>
    <w:rsid w:val="008B637D"/>
    <w:rsid w:val="008C1061"/>
    <w:rsid w:val="008C5236"/>
    <w:rsid w:val="008C5D48"/>
    <w:rsid w:val="008D2A0A"/>
    <w:rsid w:val="008D3337"/>
    <w:rsid w:val="008E0D22"/>
    <w:rsid w:val="008E373F"/>
    <w:rsid w:val="008E6957"/>
    <w:rsid w:val="008E7CE0"/>
    <w:rsid w:val="008F12C3"/>
    <w:rsid w:val="008F529C"/>
    <w:rsid w:val="008F7FE4"/>
    <w:rsid w:val="00907DEB"/>
    <w:rsid w:val="00912FBA"/>
    <w:rsid w:val="009146B4"/>
    <w:rsid w:val="0092077F"/>
    <w:rsid w:val="00920F89"/>
    <w:rsid w:val="00924AC2"/>
    <w:rsid w:val="00926392"/>
    <w:rsid w:val="00927984"/>
    <w:rsid w:val="00930DF8"/>
    <w:rsid w:val="0093376A"/>
    <w:rsid w:val="00934BEA"/>
    <w:rsid w:val="00940106"/>
    <w:rsid w:val="00940170"/>
    <w:rsid w:val="00944AFD"/>
    <w:rsid w:val="009507E8"/>
    <w:rsid w:val="0096332A"/>
    <w:rsid w:val="00963E44"/>
    <w:rsid w:val="009668ED"/>
    <w:rsid w:val="00973380"/>
    <w:rsid w:val="009739ED"/>
    <w:rsid w:val="00973E2A"/>
    <w:rsid w:val="00976CD4"/>
    <w:rsid w:val="00981887"/>
    <w:rsid w:val="00981DA1"/>
    <w:rsid w:val="00984D06"/>
    <w:rsid w:val="00986C38"/>
    <w:rsid w:val="00990D6C"/>
    <w:rsid w:val="0099294E"/>
    <w:rsid w:val="009A2D56"/>
    <w:rsid w:val="009A35C1"/>
    <w:rsid w:val="009A498D"/>
    <w:rsid w:val="009A6E73"/>
    <w:rsid w:val="009A6F22"/>
    <w:rsid w:val="009A7A64"/>
    <w:rsid w:val="009A7BCB"/>
    <w:rsid w:val="009B136A"/>
    <w:rsid w:val="009B2B09"/>
    <w:rsid w:val="009B3E8F"/>
    <w:rsid w:val="009C0353"/>
    <w:rsid w:val="009C27C5"/>
    <w:rsid w:val="009D60A0"/>
    <w:rsid w:val="009D74D9"/>
    <w:rsid w:val="009D7571"/>
    <w:rsid w:val="009E3870"/>
    <w:rsid w:val="009E70D1"/>
    <w:rsid w:val="009F22C4"/>
    <w:rsid w:val="009F2D2A"/>
    <w:rsid w:val="009F3B82"/>
    <w:rsid w:val="009F656A"/>
    <w:rsid w:val="00A012B1"/>
    <w:rsid w:val="00A101D9"/>
    <w:rsid w:val="00A10FD5"/>
    <w:rsid w:val="00A136F6"/>
    <w:rsid w:val="00A13DA7"/>
    <w:rsid w:val="00A14288"/>
    <w:rsid w:val="00A14542"/>
    <w:rsid w:val="00A16318"/>
    <w:rsid w:val="00A165B6"/>
    <w:rsid w:val="00A16F45"/>
    <w:rsid w:val="00A17B58"/>
    <w:rsid w:val="00A2063C"/>
    <w:rsid w:val="00A25AFC"/>
    <w:rsid w:val="00A25C71"/>
    <w:rsid w:val="00A27CBC"/>
    <w:rsid w:val="00A30B10"/>
    <w:rsid w:val="00A4084E"/>
    <w:rsid w:val="00A41B47"/>
    <w:rsid w:val="00A46113"/>
    <w:rsid w:val="00A46AA3"/>
    <w:rsid w:val="00A477C1"/>
    <w:rsid w:val="00A502A7"/>
    <w:rsid w:val="00A5059D"/>
    <w:rsid w:val="00A50C4D"/>
    <w:rsid w:val="00A51745"/>
    <w:rsid w:val="00A55473"/>
    <w:rsid w:val="00A56F2E"/>
    <w:rsid w:val="00A57591"/>
    <w:rsid w:val="00A6065D"/>
    <w:rsid w:val="00A609B0"/>
    <w:rsid w:val="00A669A0"/>
    <w:rsid w:val="00A67238"/>
    <w:rsid w:val="00A67371"/>
    <w:rsid w:val="00A717FA"/>
    <w:rsid w:val="00A73AAF"/>
    <w:rsid w:val="00A75B27"/>
    <w:rsid w:val="00A82EC4"/>
    <w:rsid w:val="00A85AB7"/>
    <w:rsid w:val="00A86AFA"/>
    <w:rsid w:val="00A87D74"/>
    <w:rsid w:val="00A90F34"/>
    <w:rsid w:val="00A91C4C"/>
    <w:rsid w:val="00AA0E4E"/>
    <w:rsid w:val="00AA1820"/>
    <w:rsid w:val="00AA3B51"/>
    <w:rsid w:val="00AA5B08"/>
    <w:rsid w:val="00AA63B4"/>
    <w:rsid w:val="00AA7961"/>
    <w:rsid w:val="00AB040B"/>
    <w:rsid w:val="00AB2BD6"/>
    <w:rsid w:val="00AB58BD"/>
    <w:rsid w:val="00AC0DD6"/>
    <w:rsid w:val="00AC1F87"/>
    <w:rsid w:val="00AC2BD7"/>
    <w:rsid w:val="00AC7656"/>
    <w:rsid w:val="00AC7F12"/>
    <w:rsid w:val="00AD5FC4"/>
    <w:rsid w:val="00AD6078"/>
    <w:rsid w:val="00AE14C2"/>
    <w:rsid w:val="00AE36B6"/>
    <w:rsid w:val="00AE3862"/>
    <w:rsid w:val="00AE43E6"/>
    <w:rsid w:val="00AE5CBB"/>
    <w:rsid w:val="00AF0773"/>
    <w:rsid w:val="00AF1954"/>
    <w:rsid w:val="00AF1BC7"/>
    <w:rsid w:val="00AF40F2"/>
    <w:rsid w:val="00B02C38"/>
    <w:rsid w:val="00B03613"/>
    <w:rsid w:val="00B067F5"/>
    <w:rsid w:val="00B11827"/>
    <w:rsid w:val="00B129DC"/>
    <w:rsid w:val="00B17996"/>
    <w:rsid w:val="00B26612"/>
    <w:rsid w:val="00B30B39"/>
    <w:rsid w:val="00B3227D"/>
    <w:rsid w:val="00B32413"/>
    <w:rsid w:val="00B3273D"/>
    <w:rsid w:val="00B32D10"/>
    <w:rsid w:val="00B355EC"/>
    <w:rsid w:val="00B367A4"/>
    <w:rsid w:val="00B41F73"/>
    <w:rsid w:val="00B42D60"/>
    <w:rsid w:val="00B47E8B"/>
    <w:rsid w:val="00B575B0"/>
    <w:rsid w:val="00B576C1"/>
    <w:rsid w:val="00B60909"/>
    <w:rsid w:val="00B60BFC"/>
    <w:rsid w:val="00B65908"/>
    <w:rsid w:val="00B65C21"/>
    <w:rsid w:val="00B66B8A"/>
    <w:rsid w:val="00B74610"/>
    <w:rsid w:val="00B80388"/>
    <w:rsid w:val="00B80CB7"/>
    <w:rsid w:val="00B818C4"/>
    <w:rsid w:val="00B82B95"/>
    <w:rsid w:val="00B8414B"/>
    <w:rsid w:val="00B84F7E"/>
    <w:rsid w:val="00B8561F"/>
    <w:rsid w:val="00B91090"/>
    <w:rsid w:val="00B913A1"/>
    <w:rsid w:val="00B972E1"/>
    <w:rsid w:val="00BA00F3"/>
    <w:rsid w:val="00BA01BC"/>
    <w:rsid w:val="00BA4434"/>
    <w:rsid w:val="00BA782F"/>
    <w:rsid w:val="00BB1253"/>
    <w:rsid w:val="00BB28E2"/>
    <w:rsid w:val="00BB3214"/>
    <w:rsid w:val="00BB4F1A"/>
    <w:rsid w:val="00BB5682"/>
    <w:rsid w:val="00BB5B40"/>
    <w:rsid w:val="00BB6737"/>
    <w:rsid w:val="00BB79C1"/>
    <w:rsid w:val="00BC0B47"/>
    <w:rsid w:val="00BD0537"/>
    <w:rsid w:val="00BD05E3"/>
    <w:rsid w:val="00BD1151"/>
    <w:rsid w:val="00BD1230"/>
    <w:rsid w:val="00BD39B9"/>
    <w:rsid w:val="00BD41EB"/>
    <w:rsid w:val="00BD53E8"/>
    <w:rsid w:val="00BE0B84"/>
    <w:rsid w:val="00BE16AC"/>
    <w:rsid w:val="00BE2ABC"/>
    <w:rsid w:val="00BE364B"/>
    <w:rsid w:val="00BE3C2D"/>
    <w:rsid w:val="00BE44AD"/>
    <w:rsid w:val="00BE4501"/>
    <w:rsid w:val="00BE5771"/>
    <w:rsid w:val="00BE57DC"/>
    <w:rsid w:val="00BE773D"/>
    <w:rsid w:val="00BF55CC"/>
    <w:rsid w:val="00C01C60"/>
    <w:rsid w:val="00C03509"/>
    <w:rsid w:val="00C0568D"/>
    <w:rsid w:val="00C06984"/>
    <w:rsid w:val="00C06FFA"/>
    <w:rsid w:val="00C07EED"/>
    <w:rsid w:val="00C1002B"/>
    <w:rsid w:val="00C146EB"/>
    <w:rsid w:val="00C16299"/>
    <w:rsid w:val="00C22C6A"/>
    <w:rsid w:val="00C240E6"/>
    <w:rsid w:val="00C25736"/>
    <w:rsid w:val="00C31075"/>
    <w:rsid w:val="00C31BCF"/>
    <w:rsid w:val="00C32D2C"/>
    <w:rsid w:val="00C33555"/>
    <w:rsid w:val="00C34B98"/>
    <w:rsid w:val="00C34E3F"/>
    <w:rsid w:val="00C41DF1"/>
    <w:rsid w:val="00C42092"/>
    <w:rsid w:val="00C45C4B"/>
    <w:rsid w:val="00C4749A"/>
    <w:rsid w:val="00C51DFD"/>
    <w:rsid w:val="00C54A8F"/>
    <w:rsid w:val="00C55181"/>
    <w:rsid w:val="00C55554"/>
    <w:rsid w:val="00C57E11"/>
    <w:rsid w:val="00C60DE5"/>
    <w:rsid w:val="00C622BB"/>
    <w:rsid w:val="00C63C44"/>
    <w:rsid w:val="00C65426"/>
    <w:rsid w:val="00C66173"/>
    <w:rsid w:val="00C7143D"/>
    <w:rsid w:val="00C733C0"/>
    <w:rsid w:val="00C73F40"/>
    <w:rsid w:val="00C740C8"/>
    <w:rsid w:val="00C75DC0"/>
    <w:rsid w:val="00C76997"/>
    <w:rsid w:val="00C773A9"/>
    <w:rsid w:val="00C813D3"/>
    <w:rsid w:val="00C8155D"/>
    <w:rsid w:val="00C81D3D"/>
    <w:rsid w:val="00C832AA"/>
    <w:rsid w:val="00C833DC"/>
    <w:rsid w:val="00C8559C"/>
    <w:rsid w:val="00C86225"/>
    <w:rsid w:val="00C86414"/>
    <w:rsid w:val="00C8662F"/>
    <w:rsid w:val="00C90FD5"/>
    <w:rsid w:val="00C93A98"/>
    <w:rsid w:val="00C93CE9"/>
    <w:rsid w:val="00C94978"/>
    <w:rsid w:val="00CA4C9E"/>
    <w:rsid w:val="00CA77E9"/>
    <w:rsid w:val="00CB10AD"/>
    <w:rsid w:val="00CB1665"/>
    <w:rsid w:val="00CB2F7F"/>
    <w:rsid w:val="00CC37CA"/>
    <w:rsid w:val="00CD0C58"/>
    <w:rsid w:val="00CD1563"/>
    <w:rsid w:val="00CD204A"/>
    <w:rsid w:val="00CD4191"/>
    <w:rsid w:val="00CD4DBF"/>
    <w:rsid w:val="00CD5A4E"/>
    <w:rsid w:val="00CE0A49"/>
    <w:rsid w:val="00CE4861"/>
    <w:rsid w:val="00CE501B"/>
    <w:rsid w:val="00CE6CF6"/>
    <w:rsid w:val="00CF1B12"/>
    <w:rsid w:val="00CF26CD"/>
    <w:rsid w:val="00CF64E2"/>
    <w:rsid w:val="00D0566E"/>
    <w:rsid w:val="00D056A3"/>
    <w:rsid w:val="00D05B5D"/>
    <w:rsid w:val="00D06092"/>
    <w:rsid w:val="00D147D4"/>
    <w:rsid w:val="00D20B1F"/>
    <w:rsid w:val="00D243DF"/>
    <w:rsid w:val="00D249BD"/>
    <w:rsid w:val="00D30383"/>
    <w:rsid w:val="00D36341"/>
    <w:rsid w:val="00D4065C"/>
    <w:rsid w:val="00D40EAA"/>
    <w:rsid w:val="00D4259C"/>
    <w:rsid w:val="00D43DC4"/>
    <w:rsid w:val="00D4429D"/>
    <w:rsid w:val="00D451A8"/>
    <w:rsid w:val="00D45663"/>
    <w:rsid w:val="00D50757"/>
    <w:rsid w:val="00D51DA4"/>
    <w:rsid w:val="00D52641"/>
    <w:rsid w:val="00D5652D"/>
    <w:rsid w:val="00D6111D"/>
    <w:rsid w:val="00D61745"/>
    <w:rsid w:val="00D61BEC"/>
    <w:rsid w:val="00D62458"/>
    <w:rsid w:val="00D62DB9"/>
    <w:rsid w:val="00D664E5"/>
    <w:rsid w:val="00D70587"/>
    <w:rsid w:val="00D71415"/>
    <w:rsid w:val="00D73787"/>
    <w:rsid w:val="00D73A76"/>
    <w:rsid w:val="00D73F8B"/>
    <w:rsid w:val="00D756EB"/>
    <w:rsid w:val="00D76817"/>
    <w:rsid w:val="00D76DDD"/>
    <w:rsid w:val="00D77EBA"/>
    <w:rsid w:val="00D82539"/>
    <w:rsid w:val="00D83983"/>
    <w:rsid w:val="00D840B5"/>
    <w:rsid w:val="00D848CC"/>
    <w:rsid w:val="00D86576"/>
    <w:rsid w:val="00D92663"/>
    <w:rsid w:val="00D9301F"/>
    <w:rsid w:val="00D95140"/>
    <w:rsid w:val="00DA57A8"/>
    <w:rsid w:val="00DB0A52"/>
    <w:rsid w:val="00DB1B9F"/>
    <w:rsid w:val="00DB4288"/>
    <w:rsid w:val="00DB7232"/>
    <w:rsid w:val="00DB7FC0"/>
    <w:rsid w:val="00DC04E9"/>
    <w:rsid w:val="00DC0546"/>
    <w:rsid w:val="00DC50E8"/>
    <w:rsid w:val="00DD6CB4"/>
    <w:rsid w:val="00DE0EC8"/>
    <w:rsid w:val="00DE14DB"/>
    <w:rsid w:val="00DE4BFE"/>
    <w:rsid w:val="00DE64A0"/>
    <w:rsid w:val="00DE65AC"/>
    <w:rsid w:val="00DE7A34"/>
    <w:rsid w:val="00E000BD"/>
    <w:rsid w:val="00E0027F"/>
    <w:rsid w:val="00E00A97"/>
    <w:rsid w:val="00E019C4"/>
    <w:rsid w:val="00E032C2"/>
    <w:rsid w:val="00E054F1"/>
    <w:rsid w:val="00E1157D"/>
    <w:rsid w:val="00E13A33"/>
    <w:rsid w:val="00E234A5"/>
    <w:rsid w:val="00E236C8"/>
    <w:rsid w:val="00E24536"/>
    <w:rsid w:val="00E25924"/>
    <w:rsid w:val="00E261BA"/>
    <w:rsid w:val="00E338BD"/>
    <w:rsid w:val="00E33E21"/>
    <w:rsid w:val="00E37575"/>
    <w:rsid w:val="00E37E0F"/>
    <w:rsid w:val="00E40563"/>
    <w:rsid w:val="00E426E7"/>
    <w:rsid w:val="00E448E4"/>
    <w:rsid w:val="00E47483"/>
    <w:rsid w:val="00E474C5"/>
    <w:rsid w:val="00E500B6"/>
    <w:rsid w:val="00E50F35"/>
    <w:rsid w:val="00E51812"/>
    <w:rsid w:val="00E542FC"/>
    <w:rsid w:val="00E54F4F"/>
    <w:rsid w:val="00E56FF1"/>
    <w:rsid w:val="00E60378"/>
    <w:rsid w:val="00E62A6D"/>
    <w:rsid w:val="00E62C49"/>
    <w:rsid w:val="00E636CA"/>
    <w:rsid w:val="00E64A52"/>
    <w:rsid w:val="00E64C50"/>
    <w:rsid w:val="00E70D90"/>
    <w:rsid w:val="00E73270"/>
    <w:rsid w:val="00E7388D"/>
    <w:rsid w:val="00E7546C"/>
    <w:rsid w:val="00E802DB"/>
    <w:rsid w:val="00E829B6"/>
    <w:rsid w:val="00E82DFA"/>
    <w:rsid w:val="00E920F1"/>
    <w:rsid w:val="00E946CF"/>
    <w:rsid w:val="00E961BB"/>
    <w:rsid w:val="00EA1883"/>
    <w:rsid w:val="00EA1C33"/>
    <w:rsid w:val="00EB3175"/>
    <w:rsid w:val="00EB4AAE"/>
    <w:rsid w:val="00EC5713"/>
    <w:rsid w:val="00ED092D"/>
    <w:rsid w:val="00ED1BFE"/>
    <w:rsid w:val="00ED518F"/>
    <w:rsid w:val="00ED5CA2"/>
    <w:rsid w:val="00ED5D8B"/>
    <w:rsid w:val="00ED78F8"/>
    <w:rsid w:val="00ED7BBD"/>
    <w:rsid w:val="00ED7EC0"/>
    <w:rsid w:val="00EE0674"/>
    <w:rsid w:val="00EE0FA9"/>
    <w:rsid w:val="00EE18D1"/>
    <w:rsid w:val="00EE6F98"/>
    <w:rsid w:val="00EF0237"/>
    <w:rsid w:val="00EF4A8D"/>
    <w:rsid w:val="00EF5CE7"/>
    <w:rsid w:val="00EF665F"/>
    <w:rsid w:val="00EF7EAA"/>
    <w:rsid w:val="00F050B9"/>
    <w:rsid w:val="00F0691C"/>
    <w:rsid w:val="00F141C0"/>
    <w:rsid w:val="00F20418"/>
    <w:rsid w:val="00F2623C"/>
    <w:rsid w:val="00F27F8A"/>
    <w:rsid w:val="00F3174F"/>
    <w:rsid w:val="00F3325C"/>
    <w:rsid w:val="00F37640"/>
    <w:rsid w:val="00F40CFC"/>
    <w:rsid w:val="00F42349"/>
    <w:rsid w:val="00F42C7F"/>
    <w:rsid w:val="00F42D78"/>
    <w:rsid w:val="00F43F94"/>
    <w:rsid w:val="00F45738"/>
    <w:rsid w:val="00F47E8A"/>
    <w:rsid w:val="00F53142"/>
    <w:rsid w:val="00F61A70"/>
    <w:rsid w:val="00F62D60"/>
    <w:rsid w:val="00F6400A"/>
    <w:rsid w:val="00F64A38"/>
    <w:rsid w:val="00F66158"/>
    <w:rsid w:val="00F66E42"/>
    <w:rsid w:val="00F67CCF"/>
    <w:rsid w:val="00F704DE"/>
    <w:rsid w:val="00F72E68"/>
    <w:rsid w:val="00F767E0"/>
    <w:rsid w:val="00F76EE3"/>
    <w:rsid w:val="00F809F2"/>
    <w:rsid w:val="00F8284C"/>
    <w:rsid w:val="00F83780"/>
    <w:rsid w:val="00F84C43"/>
    <w:rsid w:val="00F91B1D"/>
    <w:rsid w:val="00F93CD2"/>
    <w:rsid w:val="00F952DC"/>
    <w:rsid w:val="00F954D3"/>
    <w:rsid w:val="00F958CE"/>
    <w:rsid w:val="00F96319"/>
    <w:rsid w:val="00FA2229"/>
    <w:rsid w:val="00FA4566"/>
    <w:rsid w:val="00FA66F0"/>
    <w:rsid w:val="00FA7999"/>
    <w:rsid w:val="00FB5280"/>
    <w:rsid w:val="00FB75AA"/>
    <w:rsid w:val="00FC2E29"/>
    <w:rsid w:val="00FC5F0C"/>
    <w:rsid w:val="00FC728F"/>
    <w:rsid w:val="00FD00C2"/>
    <w:rsid w:val="00FD04C5"/>
    <w:rsid w:val="00FD2EAF"/>
    <w:rsid w:val="00FD41E1"/>
    <w:rsid w:val="00FD4C26"/>
    <w:rsid w:val="00FD67BA"/>
    <w:rsid w:val="00FE1C88"/>
    <w:rsid w:val="00FE3DA8"/>
    <w:rsid w:val="00FE47AB"/>
    <w:rsid w:val="00FF0D8D"/>
    <w:rsid w:val="00FF1639"/>
    <w:rsid w:val="00FF1861"/>
    <w:rsid w:val="00FF3787"/>
    <w:rsid w:val="01C575B7"/>
    <w:rsid w:val="0F0C3A3D"/>
    <w:rsid w:val="12048342"/>
    <w:rsid w:val="197A469B"/>
    <w:rsid w:val="1B7AAE75"/>
    <w:rsid w:val="1DB6EC35"/>
    <w:rsid w:val="1DDBC34D"/>
    <w:rsid w:val="26BBC987"/>
    <w:rsid w:val="27525CBC"/>
    <w:rsid w:val="29F36A49"/>
    <w:rsid w:val="2FD1F7B0"/>
    <w:rsid w:val="36F1A906"/>
    <w:rsid w:val="3C46835C"/>
    <w:rsid w:val="3FD9600E"/>
    <w:rsid w:val="40B47C71"/>
    <w:rsid w:val="40B5496E"/>
    <w:rsid w:val="4167BB8F"/>
    <w:rsid w:val="42036521"/>
    <w:rsid w:val="446D2FE5"/>
    <w:rsid w:val="44F2D3AA"/>
    <w:rsid w:val="50445B1A"/>
    <w:rsid w:val="524989C3"/>
    <w:rsid w:val="530B0499"/>
    <w:rsid w:val="535F9E10"/>
    <w:rsid w:val="53BAF47A"/>
    <w:rsid w:val="54BC5511"/>
    <w:rsid w:val="5549D49A"/>
    <w:rsid w:val="568BCCB5"/>
    <w:rsid w:val="5B35D58E"/>
    <w:rsid w:val="5D2DA318"/>
    <w:rsid w:val="627D81A4"/>
    <w:rsid w:val="632915E9"/>
    <w:rsid w:val="68A4CC0C"/>
    <w:rsid w:val="68D6D836"/>
    <w:rsid w:val="6A6D4BC2"/>
    <w:rsid w:val="6D78D742"/>
    <w:rsid w:val="6F0B6270"/>
    <w:rsid w:val="6F40BCE5"/>
    <w:rsid w:val="7256622C"/>
    <w:rsid w:val="72785DA7"/>
    <w:rsid w:val="7327B838"/>
    <w:rsid w:val="7520AB39"/>
    <w:rsid w:val="75290CCE"/>
    <w:rsid w:val="78BFCA32"/>
    <w:rsid w:val="7941DD7A"/>
    <w:rsid w:val="79EF8FB9"/>
    <w:rsid w:val="7F5C86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FDD020"/>
  <w15:docId w15:val="{9D912964-630C-4BED-9F37-FC5067C5ED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2" w:qFormat="1"/>
    <w:lsdException w:name="heading 1" w:uiPriority="9" w:qFormat="1"/>
    <w:lsdException w:name="heading 2" w:uiPriority="9" w:qFormat="1"/>
    <w:lsdException w:name="heading 3" w:uiPriority="9" w:unhideWhenUsed="1" w:qFormat="1"/>
    <w:lsdException w:name="heading 4" w:uiPriority="9" w:unhideWhenUsed="1" w:qFormat="1"/>
    <w:lsdException w:name="heading 5" w:uiPriority="9" w:unhideWhenUsed="1" w:qFormat="1"/>
    <w:lsdException w:name="heading 6" w:uiPriority="9" w:unhideWhenUsed="1" w:qFormat="1"/>
    <w:lsdException w:name="heading 7" w:uiPriority="9" w:unhideWhenUsed="1" w:qFormat="1"/>
    <w:lsdException w:name="heading 8" w:uiPriority="9" w:unhideWhenUsed="1" w:qFormat="1"/>
    <w:lsdException w:name="heading 9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/>
    <w:lsdException w:name="toa heading" w:semiHidden="1" w:unhideWhenUsed="1"/>
    <w:lsdException w:name="List" w:semiHidden="1" w:unhideWhenUsed="1"/>
    <w:lsdException w:name="List Bullet" w:semiHidden="1"/>
    <w:lsdException w:name="List Number" w:semiHidden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2"/>
    <w:qFormat/>
    <w:rsid w:val="00D36341"/>
    <w:pPr>
      <w:spacing w:after="170" w:line="240" w:lineRule="auto"/>
    </w:pPr>
    <w:rPr>
      <w:rFonts w:ascii="Arial" w:hAnsi="Arial"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171B7B"/>
    <w:pPr>
      <w:keepNext/>
      <w:keepLines/>
      <w:spacing w:after="120"/>
      <w:outlineLvl w:val="0"/>
    </w:pPr>
    <w:rPr>
      <w:rFonts w:eastAsiaTheme="majorEastAsia" w:cstheme="majorBidi"/>
      <w:b/>
      <w:bCs/>
      <w:color w:val="5C8727" w:themeColor="accent1"/>
      <w:sz w:val="40"/>
      <w:szCs w:val="28"/>
    </w:rPr>
  </w:style>
  <w:style w:type="paragraph" w:styleId="Heading2">
    <w:name w:val="heading 2"/>
    <w:basedOn w:val="Normal"/>
    <w:next w:val="Normal"/>
    <w:link w:val="Heading2Char"/>
    <w:uiPriority w:val="9"/>
    <w:qFormat/>
    <w:rsid w:val="00171B7B"/>
    <w:pPr>
      <w:keepNext/>
      <w:keepLines/>
      <w:spacing w:before="240" w:after="60"/>
      <w:outlineLvl w:val="1"/>
    </w:pPr>
    <w:rPr>
      <w:rFonts w:eastAsiaTheme="majorEastAsia" w:cstheme="majorBidi"/>
      <w:b/>
      <w:bCs/>
      <w:color w:val="5C8727" w:themeColor="accent1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qFormat/>
    <w:rsid w:val="00171B7B"/>
    <w:pPr>
      <w:keepNext/>
      <w:keepLines/>
      <w:spacing w:before="240" w:after="60"/>
      <w:outlineLvl w:val="2"/>
    </w:pPr>
    <w:rPr>
      <w:rFonts w:eastAsiaTheme="majorEastAsia" w:cstheme="majorBidi"/>
      <w:b/>
      <w:bCs/>
      <w:color w:val="757477" w:themeColor="text2"/>
      <w:sz w:val="26"/>
    </w:rPr>
  </w:style>
  <w:style w:type="paragraph" w:styleId="Heading4">
    <w:name w:val="heading 4"/>
    <w:basedOn w:val="Normal"/>
    <w:next w:val="Normal"/>
    <w:link w:val="Heading4Char"/>
    <w:uiPriority w:val="9"/>
    <w:qFormat/>
    <w:rsid w:val="00171B7B"/>
    <w:pPr>
      <w:keepNext/>
      <w:keepLines/>
      <w:spacing w:before="240" w:after="60"/>
      <w:outlineLvl w:val="3"/>
    </w:pPr>
    <w:rPr>
      <w:rFonts w:eastAsiaTheme="majorEastAsia" w:cstheme="majorBidi"/>
      <w:b/>
      <w:bCs/>
      <w:iCs/>
      <w:color w:val="757477" w:themeColor="text2"/>
    </w:rPr>
  </w:style>
  <w:style w:type="paragraph" w:styleId="Heading5">
    <w:name w:val="heading 5"/>
    <w:basedOn w:val="Normal"/>
    <w:next w:val="Normal"/>
    <w:link w:val="Heading5Char"/>
    <w:uiPriority w:val="9"/>
    <w:semiHidden/>
    <w:qFormat/>
    <w:rsid w:val="00A91C4C"/>
    <w:pPr>
      <w:keepNext/>
      <w:keepLines/>
      <w:spacing w:before="200" w:after="0"/>
      <w:outlineLvl w:val="4"/>
    </w:pPr>
    <w:rPr>
      <w:rFonts w:eastAsiaTheme="majorEastAsia" w:cstheme="majorBidi"/>
      <w:color w:val="000000" w:themeColor="text1"/>
    </w:rPr>
  </w:style>
  <w:style w:type="paragraph" w:styleId="Heading6">
    <w:name w:val="heading 6"/>
    <w:basedOn w:val="Normal"/>
    <w:next w:val="Normal"/>
    <w:link w:val="Heading6Char"/>
    <w:uiPriority w:val="9"/>
    <w:semiHidden/>
    <w:qFormat/>
    <w:rsid w:val="00A91C4C"/>
    <w:pPr>
      <w:keepNext/>
      <w:keepLines/>
      <w:spacing w:before="200" w:after="0"/>
      <w:outlineLvl w:val="5"/>
    </w:pPr>
    <w:rPr>
      <w:rFonts w:eastAsiaTheme="majorEastAsia" w:cstheme="majorBidi"/>
      <w:i/>
      <w:iCs/>
      <w:color w:val="000000" w:themeColor="text1"/>
    </w:rPr>
  </w:style>
  <w:style w:type="paragraph" w:styleId="Heading7">
    <w:name w:val="heading 7"/>
    <w:basedOn w:val="Normal"/>
    <w:next w:val="Normal"/>
    <w:link w:val="Heading7Char"/>
    <w:uiPriority w:val="9"/>
    <w:semiHidden/>
    <w:qFormat/>
    <w:rsid w:val="00A91C4C"/>
    <w:pPr>
      <w:keepNext/>
      <w:keepLines/>
      <w:spacing w:before="200" w:after="0"/>
      <w:outlineLvl w:val="6"/>
    </w:pPr>
    <w:rPr>
      <w:rFonts w:eastAsiaTheme="majorEastAsia" w:cstheme="majorBidi"/>
      <w:i/>
      <w:iCs/>
      <w:color w:val="000000" w:themeColor="text1"/>
    </w:rPr>
  </w:style>
  <w:style w:type="paragraph" w:styleId="Heading8">
    <w:name w:val="heading 8"/>
    <w:basedOn w:val="Normal"/>
    <w:next w:val="Normal"/>
    <w:link w:val="Heading8Char"/>
    <w:uiPriority w:val="9"/>
    <w:semiHidden/>
    <w:qFormat/>
    <w:rsid w:val="00A91C4C"/>
    <w:pPr>
      <w:keepNext/>
      <w:keepLines/>
      <w:spacing w:before="200" w:after="0"/>
      <w:outlineLvl w:val="7"/>
    </w:pPr>
    <w:rPr>
      <w:rFonts w:eastAsiaTheme="majorEastAsia" w:cstheme="majorBidi"/>
      <w:color w:val="000000" w:themeColor="text1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qFormat/>
    <w:rsid w:val="00A91C4C"/>
    <w:pPr>
      <w:keepNext/>
      <w:keepLines/>
      <w:spacing w:before="200" w:after="0"/>
      <w:outlineLvl w:val="8"/>
    </w:pPr>
    <w:rPr>
      <w:rFonts w:eastAsiaTheme="majorEastAsia" w:cstheme="majorBidi"/>
      <w:i/>
      <w:iCs/>
      <w:color w:val="000000" w:themeColor="text1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5Char">
    <w:name w:val="Heading 5 Char"/>
    <w:basedOn w:val="DefaultParagraphFont"/>
    <w:link w:val="Heading5"/>
    <w:uiPriority w:val="9"/>
    <w:semiHidden/>
    <w:rsid w:val="00A91C4C"/>
    <w:rPr>
      <w:rFonts w:ascii="Arial" w:eastAsiaTheme="majorEastAsia" w:hAnsi="Arial" w:cstheme="majorBidi"/>
      <w:color w:val="000000" w:themeColor="text1"/>
      <w:sz w:val="24"/>
    </w:rPr>
  </w:style>
  <w:style w:type="paragraph" w:customStyle="1" w:styleId="Headlines">
    <w:name w:val="Headlines"/>
    <w:basedOn w:val="Normal"/>
    <w:next w:val="Subheadlines"/>
    <w:qFormat/>
    <w:rsid w:val="004C2780"/>
    <w:pPr>
      <w:spacing w:before="240" w:after="660"/>
    </w:pPr>
    <w:rPr>
      <w:b/>
      <w:color w:val="000000" w:themeColor="text1"/>
      <w:sz w:val="60"/>
    </w:rPr>
  </w:style>
  <w:style w:type="paragraph" w:customStyle="1" w:styleId="Subheadlines">
    <w:name w:val="Sub headlines"/>
    <w:basedOn w:val="Normal"/>
    <w:next w:val="Normal"/>
    <w:qFormat/>
    <w:rsid w:val="00171B7B"/>
    <w:rPr>
      <w:b/>
      <w:color w:val="000000" w:themeColor="text1"/>
      <w:sz w:val="32"/>
    </w:rPr>
  </w:style>
  <w:style w:type="paragraph" w:styleId="ListParagraph">
    <w:name w:val="List Paragraph"/>
    <w:basedOn w:val="Normal"/>
    <w:uiPriority w:val="34"/>
    <w:qFormat/>
    <w:rsid w:val="00171B7B"/>
    <w:pPr>
      <w:ind w:left="720"/>
      <w:contextualSpacing/>
    </w:pPr>
  </w:style>
  <w:style w:type="character" w:customStyle="1" w:styleId="Italics">
    <w:name w:val="Italics"/>
    <w:uiPriority w:val="2"/>
    <w:rsid w:val="00897837"/>
    <w:rPr>
      <w:i/>
    </w:rPr>
  </w:style>
  <w:style w:type="character" w:customStyle="1" w:styleId="Bold">
    <w:name w:val="Bold"/>
    <w:uiPriority w:val="2"/>
    <w:qFormat/>
    <w:rsid w:val="008F7FE4"/>
    <w:rPr>
      <w:b/>
    </w:rPr>
  </w:style>
  <w:style w:type="character" w:customStyle="1" w:styleId="Heading1Char">
    <w:name w:val="Heading 1 Char"/>
    <w:basedOn w:val="DefaultParagraphFont"/>
    <w:link w:val="Heading1"/>
    <w:uiPriority w:val="9"/>
    <w:rsid w:val="00171B7B"/>
    <w:rPr>
      <w:rFonts w:ascii="Arial" w:eastAsiaTheme="majorEastAsia" w:hAnsi="Arial" w:cstheme="majorBidi"/>
      <w:b/>
      <w:bCs/>
      <w:color w:val="5C8727" w:themeColor="accent1"/>
      <w:sz w:val="40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171B7B"/>
    <w:rPr>
      <w:rFonts w:ascii="Arial" w:eastAsiaTheme="majorEastAsia" w:hAnsi="Arial" w:cstheme="majorBidi"/>
      <w:b/>
      <w:bCs/>
      <w:color w:val="5C8727" w:themeColor="accent1"/>
      <w:sz w:val="28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171B7B"/>
    <w:rPr>
      <w:rFonts w:ascii="Arial" w:eastAsiaTheme="majorEastAsia" w:hAnsi="Arial" w:cstheme="majorBidi"/>
      <w:b/>
      <w:bCs/>
      <w:color w:val="757477" w:themeColor="text2"/>
      <w:sz w:val="26"/>
    </w:rPr>
  </w:style>
  <w:style w:type="character" w:customStyle="1" w:styleId="Heading4Char">
    <w:name w:val="Heading 4 Char"/>
    <w:basedOn w:val="DefaultParagraphFont"/>
    <w:link w:val="Heading4"/>
    <w:uiPriority w:val="9"/>
    <w:rsid w:val="00171B7B"/>
    <w:rPr>
      <w:rFonts w:ascii="Arial" w:eastAsiaTheme="majorEastAsia" w:hAnsi="Arial" w:cstheme="majorBidi"/>
      <w:b/>
      <w:bCs/>
      <w:iCs/>
      <w:color w:val="757477" w:themeColor="text2"/>
      <w:sz w:val="24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981DA1"/>
    <w:pPr>
      <w:spacing w:before="480" w:after="0" w:line="276" w:lineRule="auto"/>
      <w:outlineLvl w:val="9"/>
    </w:pPr>
    <w:rPr>
      <w:rFonts w:asciiTheme="majorHAnsi" w:hAnsiTheme="majorHAnsi"/>
      <w:color w:val="44641D" w:themeColor="accent1" w:themeShade="BF"/>
      <w:sz w:val="28"/>
      <w:lang w:val="en-US" w:eastAsia="ja-JP"/>
    </w:rPr>
  </w:style>
  <w:style w:type="paragraph" w:styleId="TOC1">
    <w:name w:val="toc 1"/>
    <w:basedOn w:val="Normal"/>
    <w:next w:val="Normal"/>
    <w:autoRedefine/>
    <w:uiPriority w:val="39"/>
    <w:rsid w:val="00DE4BFE"/>
    <w:pPr>
      <w:spacing w:after="100"/>
    </w:pPr>
    <w:rPr>
      <w:b/>
      <w:color w:val="000000" w:themeColor="text1"/>
    </w:rPr>
  </w:style>
  <w:style w:type="paragraph" w:styleId="TOC2">
    <w:name w:val="toc 2"/>
    <w:basedOn w:val="Normal"/>
    <w:next w:val="Normal"/>
    <w:autoRedefine/>
    <w:uiPriority w:val="39"/>
    <w:rsid w:val="00171B7B"/>
    <w:pPr>
      <w:spacing w:after="100"/>
      <w:ind w:left="240"/>
    </w:pPr>
    <w:rPr>
      <w:color w:val="000000" w:themeColor="text1"/>
    </w:rPr>
  </w:style>
  <w:style w:type="paragraph" w:styleId="TOC3">
    <w:name w:val="toc 3"/>
    <w:basedOn w:val="Normal"/>
    <w:next w:val="Normal"/>
    <w:autoRedefine/>
    <w:uiPriority w:val="39"/>
    <w:rsid w:val="00DE4BFE"/>
    <w:pPr>
      <w:spacing w:after="100"/>
      <w:ind w:left="480"/>
    </w:pPr>
    <w:rPr>
      <w:color w:val="000000" w:themeColor="text1"/>
    </w:rPr>
  </w:style>
  <w:style w:type="character" w:styleId="Hyperlink">
    <w:name w:val="Hyperlink"/>
    <w:basedOn w:val="DefaultParagraphFont"/>
    <w:uiPriority w:val="99"/>
    <w:unhideWhenUsed/>
    <w:rsid w:val="00990D6C"/>
    <w:rPr>
      <w:rFonts w:ascii="Arial" w:hAnsi="Arial"/>
      <w:color w:val="004B8D"/>
      <w:sz w:val="24"/>
      <w:u w:val="single"/>
    </w:rPr>
  </w:style>
  <w:style w:type="paragraph" w:styleId="BalloonText">
    <w:name w:val="Balloon Text"/>
    <w:basedOn w:val="Normal"/>
    <w:link w:val="BalloonTextChar"/>
    <w:uiPriority w:val="99"/>
    <w:semiHidden/>
    <w:rsid w:val="00981DA1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81DA1"/>
    <w:rPr>
      <w:rFonts w:ascii="Tahoma" w:hAnsi="Tahoma" w:cs="Tahoma"/>
      <w:sz w:val="16"/>
      <w:szCs w:val="16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1C4C"/>
    <w:rPr>
      <w:rFonts w:ascii="Arial" w:eastAsiaTheme="majorEastAsia" w:hAnsi="Arial" w:cstheme="majorBidi"/>
      <w:i/>
      <w:iCs/>
      <w:color w:val="000000" w:themeColor="text1"/>
      <w:sz w:val="24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1C4C"/>
    <w:rPr>
      <w:rFonts w:ascii="Arial" w:eastAsiaTheme="majorEastAsia" w:hAnsi="Arial" w:cstheme="majorBidi"/>
      <w:i/>
      <w:iCs/>
      <w:color w:val="000000" w:themeColor="text1"/>
      <w:sz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1C4C"/>
    <w:rPr>
      <w:rFonts w:ascii="Arial" w:eastAsiaTheme="majorEastAsia" w:hAnsi="Arial" w:cstheme="majorBidi"/>
      <w:color w:val="000000" w:themeColor="text1"/>
      <w:sz w:val="24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1C4C"/>
    <w:rPr>
      <w:rFonts w:ascii="Arial" w:eastAsiaTheme="majorEastAsia" w:hAnsi="Arial" w:cstheme="majorBidi"/>
      <w:i/>
      <w:iCs/>
      <w:color w:val="000000" w:themeColor="text1"/>
      <w:sz w:val="24"/>
      <w:szCs w:val="20"/>
    </w:rPr>
  </w:style>
  <w:style w:type="table" w:styleId="TableGrid">
    <w:name w:val="Table Grid"/>
    <w:basedOn w:val="TableNormal"/>
    <w:uiPriority w:val="59"/>
    <w:rsid w:val="001F68E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WAHealthTable2">
    <w:name w:val="WA Health Table 2"/>
    <w:basedOn w:val="LightShading-Accent1"/>
    <w:uiPriority w:val="99"/>
    <w:rsid w:val="00930DF8"/>
    <w:rPr>
      <w:rFonts w:ascii="Arial" w:hAnsi="Arial"/>
      <w:color w:val="000000" w:themeColor="text1"/>
      <w:sz w:val="24"/>
      <w:szCs w:val="20"/>
      <w:lang w:val="en-US" w:eastAsia="en-AU"/>
    </w:rPr>
    <w:tblPr/>
    <w:tblStylePr w:type="firstRow">
      <w:pPr>
        <w:spacing w:before="0" w:after="0" w:line="240" w:lineRule="auto"/>
      </w:pPr>
      <w:rPr>
        <w:b/>
        <w:bCs/>
      </w:rPr>
      <w:tblPr/>
      <w:trPr>
        <w:tblHeader/>
      </w:trPr>
      <w:tcPr>
        <w:tcBorders>
          <w:top w:val="single" w:sz="8" w:space="0" w:color="5C8727" w:themeColor="accent1"/>
          <w:left w:val="nil"/>
          <w:bottom w:val="single" w:sz="8" w:space="0" w:color="5C8727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C8727" w:themeColor="accent1"/>
          <w:left w:val="nil"/>
          <w:bottom w:val="single" w:sz="8" w:space="0" w:color="5C8727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ECB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ED9B4" w:themeFill="accent2"/>
      </w:tcPr>
    </w:tblStylePr>
  </w:style>
  <w:style w:type="table" w:styleId="LightList-Accent1">
    <w:name w:val="Light List Accent 1"/>
    <w:basedOn w:val="TableNormal"/>
    <w:uiPriority w:val="61"/>
    <w:rsid w:val="001F68E9"/>
    <w:pPr>
      <w:spacing w:after="0" w:line="240" w:lineRule="auto"/>
    </w:pPr>
    <w:tblPr>
      <w:tblStyleRowBandSize w:val="1"/>
      <w:tblStyleColBandSize w:val="1"/>
      <w:tblBorders>
        <w:top w:val="single" w:sz="8" w:space="0" w:color="5C8727" w:themeColor="accent1"/>
        <w:left w:val="single" w:sz="8" w:space="0" w:color="5C8727" w:themeColor="accent1"/>
        <w:bottom w:val="single" w:sz="8" w:space="0" w:color="5C8727" w:themeColor="accent1"/>
        <w:right w:val="single" w:sz="8" w:space="0" w:color="5C8727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5C8727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C8727" w:themeColor="accent1"/>
          <w:left w:val="single" w:sz="8" w:space="0" w:color="5C8727" w:themeColor="accent1"/>
          <w:bottom w:val="single" w:sz="8" w:space="0" w:color="5C8727" w:themeColor="accent1"/>
          <w:right w:val="single" w:sz="8" w:space="0" w:color="5C8727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C8727" w:themeColor="accent1"/>
          <w:left w:val="single" w:sz="8" w:space="0" w:color="5C8727" w:themeColor="accent1"/>
          <w:bottom w:val="single" w:sz="8" w:space="0" w:color="5C8727" w:themeColor="accent1"/>
          <w:right w:val="single" w:sz="8" w:space="0" w:color="5C8727" w:themeColor="accent1"/>
        </w:tcBorders>
      </w:tcPr>
    </w:tblStylePr>
    <w:tblStylePr w:type="band1Horz">
      <w:tblPr/>
      <w:tcPr>
        <w:tcBorders>
          <w:top w:val="single" w:sz="8" w:space="0" w:color="5C8727" w:themeColor="accent1"/>
          <w:left w:val="single" w:sz="8" w:space="0" w:color="5C8727" w:themeColor="accent1"/>
          <w:bottom w:val="single" w:sz="8" w:space="0" w:color="5C8727" w:themeColor="accent1"/>
          <w:right w:val="single" w:sz="8" w:space="0" w:color="5C8727" w:themeColor="accent1"/>
        </w:tcBorders>
      </w:tcPr>
    </w:tblStylePr>
  </w:style>
  <w:style w:type="table" w:styleId="LightShading-Accent1">
    <w:name w:val="Light Shading Accent 1"/>
    <w:basedOn w:val="TableNormal"/>
    <w:uiPriority w:val="60"/>
    <w:rsid w:val="001F68E9"/>
    <w:pPr>
      <w:spacing w:after="0" w:line="240" w:lineRule="auto"/>
    </w:pPr>
    <w:rPr>
      <w:color w:val="44641D" w:themeColor="accent1" w:themeShade="BF"/>
    </w:rPr>
    <w:tblPr>
      <w:tblStyleRowBandSize w:val="1"/>
      <w:tblStyleColBandSize w:val="1"/>
      <w:tblBorders>
        <w:top w:val="single" w:sz="8" w:space="0" w:color="5C8727" w:themeColor="accent1"/>
        <w:bottom w:val="single" w:sz="8" w:space="0" w:color="5C8727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C8727" w:themeColor="accent1"/>
          <w:left w:val="nil"/>
          <w:bottom w:val="single" w:sz="8" w:space="0" w:color="5C8727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C8727" w:themeColor="accent1"/>
          <w:left w:val="nil"/>
          <w:bottom w:val="single" w:sz="8" w:space="0" w:color="5C8727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ECB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7ECBE" w:themeFill="accent1" w:themeFillTint="3F"/>
      </w:tcPr>
    </w:tblStylePr>
  </w:style>
  <w:style w:type="table" w:customStyle="1" w:styleId="WAHealthTable5">
    <w:name w:val="WA Health Table 5"/>
    <w:basedOn w:val="LightList-Accent1"/>
    <w:uiPriority w:val="99"/>
    <w:rsid w:val="00930DF8"/>
    <w:rPr>
      <w:rFonts w:ascii="Arial" w:hAnsi="Arial"/>
      <w:sz w:val="24"/>
    </w:rPr>
    <w:tblPr/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rPr>
        <w:tblHeader/>
      </w:trPr>
      <w:tcPr>
        <w:shd w:val="clear" w:color="auto" w:fill="5C8727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C8727" w:themeColor="accent1"/>
          <w:left w:val="single" w:sz="8" w:space="0" w:color="5C8727" w:themeColor="accent1"/>
          <w:bottom w:val="single" w:sz="8" w:space="0" w:color="5C8727" w:themeColor="accent1"/>
          <w:right w:val="single" w:sz="8" w:space="0" w:color="5C8727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C8727" w:themeColor="accent1"/>
          <w:left w:val="single" w:sz="8" w:space="0" w:color="5C8727" w:themeColor="accent1"/>
          <w:bottom w:val="single" w:sz="8" w:space="0" w:color="5C8727" w:themeColor="accent1"/>
          <w:right w:val="single" w:sz="8" w:space="0" w:color="5C8727" w:themeColor="accent1"/>
        </w:tcBorders>
      </w:tcPr>
    </w:tblStylePr>
    <w:tblStylePr w:type="band1Horz">
      <w:tblPr/>
      <w:tcPr>
        <w:tcBorders>
          <w:top w:val="single" w:sz="8" w:space="0" w:color="5C8727" w:themeColor="accent1"/>
          <w:left w:val="single" w:sz="8" w:space="0" w:color="5C8727" w:themeColor="accent1"/>
          <w:bottom w:val="single" w:sz="8" w:space="0" w:color="5C8727" w:themeColor="accent1"/>
          <w:right w:val="single" w:sz="8" w:space="0" w:color="5C8727" w:themeColor="accent1"/>
        </w:tcBorders>
      </w:tcPr>
    </w:tblStylePr>
  </w:style>
  <w:style w:type="table" w:styleId="LightGrid-Accent1">
    <w:name w:val="Light Grid Accent 1"/>
    <w:basedOn w:val="TableNormal"/>
    <w:uiPriority w:val="62"/>
    <w:rsid w:val="001F68E9"/>
    <w:pPr>
      <w:spacing w:after="0" w:line="240" w:lineRule="auto"/>
    </w:pPr>
    <w:tblPr>
      <w:tblStyleRowBandSize w:val="1"/>
      <w:tblStyleColBandSize w:val="1"/>
      <w:tblBorders>
        <w:top w:val="single" w:sz="8" w:space="0" w:color="5C8727" w:themeColor="accent1"/>
        <w:left w:val="single" w:sz="8" w:space="0" w:color="5C8727" w:themeColor="accent1"/>
        <w:bottom w:val="single" w:sz="8" w:space="0" w:color="5C8727" w:themeColor="accent1"/>
        <w:right w:val="single" w:sz="8" w:space="0" w:color="5C8727" w:themeColor="accent1"/>
        <w:insideH w:val="single" w:sz="8" w:space="0" w:color="5C8727" w:themeColor="accent1"/>
        <w:insideV w:val="single" w:sz="8" w:space="0" w:color="5C8727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C8727" w:themeColor="accent1"/>
          <w:left w:val="single" w:sz="8" w:space="0" w:color="5C8727" w:themeColor="accent1"/>
          <w:bottom w:val="single" w:sz="18" w:space="0" w:color="5C8727" w:themeColor="accent1"/>
          <w:right w:val="single" w:sz="8" w:space="0" w:color="5C8727" w:themeColor="accent1"/>
          <w:insideH w:val="nil"/>
          <w:insideV w:val="single" w:sz="8" w:space="0" w:color="5C8727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5C8727" w:themeColor="accent1"/>
          <w:left w:val="single" w:sz="8" w:space="0" w:color="5C8727" w:themeColor="accent1"/>
          <w:bottom w:val="single" w:sz="8" w:space="0" w:color="5C8727" w:themeColor="accent1"/>
          <w:right w:val="single" w:sz="8" w:space="0" w:color="5C8727" w:themeColor="accent1"/>
          <w:insideH w:val="nil"/>
          <w:insideV w:val="single" w:sz="8" w:space="0" w:color="5C8727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C8727" w:themeColor="accent1"/>
          <w:left w:val="single" w:sz="8" w:space="0" w:color="5C8727" w:themeColor="accent1"/>
          <w:bottom w:val="single" w:sz="8" w:space="0" w:color="5C8727" w:themeColor="accent1"/>
          <w:right w:val="single" w:sz="8" w:space="0" w:color="5C8727" w:themeColor="accent1"/>
        </w:tcBorders>
      </w:tcPr>
    </w:tblStylePr>
    <w:tblStylePr w:type="band1Vert">
      <w:tblPr/>
      <w:tcPr>
        <w:tcBorders>
          <w:top w:val="single" w:sz="8" w:space="0" w:color="5C8727" w:themeColor="accent1"/>
          <w:left w:val="single" w:sz="8" w:space="0" w:color="5C8727" w:themeColor="accent1"/>
          <w:bottom w:val="single" w:sz="8" w:space="0" w:color="5C8727" w:themeColor="accent1"/>
          <w:right w:val="single" w:sz="8" w:space="0" w:color="5C8727" w:themeColor="accent1"/>
        </w:tcBorders>
        <w:shd w:val="clear" w:color="auto" w:fill="D7ECBE" w:themeFill="accent1" w:themeFillTint="3F"/>
      </w:tcPr>
    </w:tblStylePr>
    <w:tblStylePr w:type="band1Horz">
      <w:tblPr/>
      <w:tcPr>
        <w:tcBorders>
          <w:top w:val="single" w:sz="8" w:space="0" w:color="5C8727" w:themeColor="accent1"/>
          <w:left w:val="single" w:sz="8" w:space="0" w:color="5C8727" w:themeColor="accent1"/>
          <w:bottom w:val="single" w:sz="8" w:space="0" w:color="5C8727" w:themeColor="accent1"/>
          <w:right w:val="single" w:sz="8" w:space="0" w:color="5C8727" w:themeColor="accent1"/>
          <w:insideV w:val="single" w:sz="8" w:space="0" w:color="5C8727" w:themeColor="accent1"/>
        </w:tcBorders>
        <w:shd w:val="clear" w:color="auto" w:fill="D7ECBE" w:themeFill="accent1" w:themeFillTint="3F"/>
      </w:tcPr>
    </w:tblStylePr>
    <w:tblStylePr w:type="band2Horz">
      <w:tblPr/>
      <w:tcPr>
        <w:tcBorders>
          <w:top w:val="single" w:sz="8" w:space="0" w:color="5C8727" w:themeColor="accent1"/>
          <w:left w:val="single" w:sz="8" w:space="0" w:color="5C8727" w:themeColor="accent1"/>
          <w:bottom w:val="single" w:sz="8" w:space="0" w:color="5C8727" w:themeColor="accent1"/>
          <w:right w:val="single" w:sz="8" w:space="0" w:color="5C8727" w:themeColor="accent1"/>
          <w:insideV w:val="single" w:sz="8" w:space="0" w:color="5C8727" w:themeColor="accent1"/>
        </w:tcBorders>
      </w:tcPr>
    </w:tblStylePr>
  </w:style>
  <w:style w:type="table" w:customStyle="1" w:styleId="WAHealthTable4">
    <w:name w:val="WA Health Table 4"/>
    <w:basedOn w:val="LightGrid-Accent1"/>
    <w:uiPriority w:val="99"/>
    <w:rsid w:val="00930DF8"/>
    <w:rPr>
      <w:rFonts w:ascii="Arial" w:hAnsi="Arial"/>
      <w:sz w:val="24"/>
    </w:rPr>
    <w:tblPr/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rPr>
        <w:tblHeader/>
      </w:trPr>
      <w:tcPr>
        <w:tcBorders>
          <w:top w:val="single" w:sz="8" w:space="0" w:color="5C8727" w:themeColor="accent1"/>
          <w:left w:val="single" w:sz="8" w:space="0" w:color="5C8727" w:themeColor="accent1"/>
          <w:bottom w:val="single" w:sz="18" w:space="0" w:color="5C8727" w:themeColor="accent1"/>
          <w:right w:val="single" w:sz="8" w:space="0" w:color="5C8727" w:themeColor="accent1"/>
          <w:insideH w:val="nil"/>
          <w:insideV w:val="single" w:sz="8" w:space="0" w:color="5C8727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5C8727" w:themeColor="accent1"/>
          <w:left w:val="single" w:sz="8" w:space="0" w:color="5C8727" w:themeColor="accent1"/>
          <w:bottom w:val="single" w:sz="8" w:space="0" w:color="5C8727" w:themeColor="accent1"/>
          <w:right w:val="single" w:sz="8" w:space="0" w:color="5C8727" w:themeColor="accent1"/>
          <w:insideH w:val="nil"/>
          <w:insideV w:val="single" w:sz="8" w:space="0" w:color="5C8727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C8727" w:themeColor="accent1"/>
          <w:left w:val="single" w:sz="8" w:space="0" w:color="5C8727" w:themeColor="accent1"/>
          <w:bottom w:val="single" w:sz="8" w:space="0" w:color="5C8727" w:themeColor="accent1"/>
          <w:right w:val="single" w:sz="8" w:space="0" w:color="5C8727" w:themeColor="accent1"/>
        </w:tcBorders>
      </w:tcPr>
    </w:tblStylePr>
    <w:tblStylePr w:type="band1Vert">
      <w:tblPr/>
      <w:tcPr>
        <w:tcBorders>
          <w:top w:val="single" w:sz="8" w:space="0" w:color="5C8727" w:themeColor="accent1"/>
          <w:left w:val="single" w:sz="8" w:space="0" w:color="5C8727" w:themeColor="accent1"/>
          <w:bottom w:val="single" w:sz="8" w:space="0" w:color="5C8727" w:themeColor="accent1"/>
          <w:right w:val="single" w:sz="8" w:space="0" w:color="5C8727" w:themeColor="accent1"/>
        </w:tcBorders>
        <w:shd w:val="clear" w:color="auto" w:fill="D7ECBE" w:themeFill="accent1" w:themeFillTint="3F"/>
      </w:tcPr>
    </w:tblStylePr>
    <w:tblStylePr w:type="band1Horz">
      <w:tblPr/>
      <w:tcPr>
        <w:tcBorders>
          <w:top w:val="single" w:sz="8" w:space="0" w:color="5C8727" w:themeColor="accent1"/>
          <w:left w:val="single" w:sz="8" w:space="0" w:color="5C8727" w:themeColor="accent1"/>
          <w:bottom w:val="single" w:sz="8" w:space="0" w:color="5C8727" w:themeColor="accent1"/>
          <w:right w:val="single" w:sz="8" w:space="0" w:color="5C8727" w:themeColor="accent1"/>
          <w:insideV w:val="single" w:sz="8" w:space="0" w:color="5C8727" w:themeColor="accent1"/>
        </w:tcBorders>
        <w:shd w:val="clear" w:color="auto" w:fill="CED9B4" w:themeFill="accent2"/>
      </w:tcPr>
    </w:tblStylePr>
    <w:tblStylePr w:type="band2Horz">
      <w:tblPr/>
      <w:tcPr>
        <w:tcBorders>
          <w:top w:val="single" w:sz="8" w:space="0" w:color="5C8727" w:themeColor="accent1"/>
          <w:left w:val="single" w:sz="8" w:space="0" w:color="5C8727" w:themeColor="accent1"/>
          <w:bottom w:val="single" w:sz="8" w:space="0" w:color="5C8727" w:themeColor="accent1"/>
          <w:right w:val="single" w:sz="8" w:space="0" w:color="5C8727" w:themeColor="accent1"/>
          <w:insideV w:val="single" w:sz="8" w:space="0" w:color="5C8727" w:themeColor="accent1"/>
        </w:tcBorders>
      </w:tcPr>
    </w:tblStylePr>
  </w:style>
  <w:style w:type="table" w:styleId="MediumShading1-Accent1">
    <w:name w:val="Medium Shading 1 Accent 1"/>
    <w:basedOn w:val="TableNormal"/>
    <w:uiPriority w:val="63"/>
    <w:rsid w:val="001F68E9"/>
    <w:pPr>
      <w:spacing w:after="0" w:line="240" w:lineRule="auto"/>
    </w:pPr>
    <w:tblPr>
      <w:tblStyleRowBandSize w:val="1"/>
      <w:tblStyleColBandSize w:val="1"/>
      <w:tblBorders>
        <w:top w:val="single" w:sz="8" w:space="0" w:color="87C63B" w:themeColor="accent1" w:themeTint="BF"/>
        <w:left w:val="single" w:sz="8" w:space="0" w:color="87C63B" w:themeColor="accent1" w:themeTint="BF"/>
        <w:bottom w:val="single" w:sz="8" w:space="0" w:color="87C63B" w:themeColor="accent1" w:themeTint="BF"/>
        <w:right w:val="single" w:sz="8" w:space="0" w:color="87C63B" w:themeColor="accent1" w:themeTint="BF"/>
        <w:insideH w:val="single" w:sz="8" w:space="0" w:color="87C63B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7C63B" w:themeColor="accent1" w:themeTint="BF"/>
          <w:left w:val="single" w:sz="8" w:space="0" w:color="87C63B" w:themeColor="accent1" w:themeTint="BF"/>
          <w:bottom w:val="single" w:sz="8" w:space="0" w:color="87C63B" w:themeColor="accent1" w:themeTint="BF"/>
          <w:right w:val="single" w:sz="8" w:space="0" w:color="87C63B" w:themeColor="accent1" w:themeTint="BF"/>
          <w:insideH w:val="nil"/>
          <w:insideV w:val="nil"/>
        </w:tcBorders>
        <w:shd w:val="clear" w:color="auto" w:fill="5C8727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7C63B" w:themeColor="accent1" w:themeTint="BF"/>
          <w:left w:val="single" w:sz="8" w:space="0" w:color="87C63B" w:themeColor="accent1" w:themeTint="BF"/>
          <w:bottom w:val="single" w:sz="8" w:space="0" w:color="87C63B" w:themeColor="accent1" w:themeTint="BF"/>
          <w:right w:val="single" w:sz="8" w:space="0" w:color="87C63B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CB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7ECB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WAHealthTable6">
    <w:name w:val="WA Health Table 6"/>
    <w:basedOn w:val="MediumShading1-Accent1"/>
    <w:uiPriority w:val="99"/>
    <w:rsid w:val="00930DF8"/>
    <w:rPr>
      <w:rFonts w:ascii="Arial" w:hAnsi="Arial"/>
      <w:sz w:val="24"/>
    </w:rPr>
    <w:tblPr/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rPr>
        <w:tblHeader/>
      </w:trPr>
      <w:tcPr>
        <w:tcBorders>
          <w:top w:val="single" w:sz="8" w:space="0" w:color="87C63B" w:themeColor="accent1" w:themeTint="BF"/>
          <w:left w:val="single" w:sz="8" w:space="0" w:color="87C63B" w:themeColor="accent1" w:themeTint="BF"/>
          <w:bottom w:val="single" w:sz="8" w:space="0" w:color="87C63B" w:themeColor="accent1" w:themeTint="BF"/>
          <w:right w:val="single" w:sz="8" w:space="0" w:color="87C63B" w:themeColor="accent1" w:themeTint="BF"/>
          <w:insideH w:val="nil"/>
          <w:insideV w:val="nil"/>
        </w:tcBorders>
        <w:shd w:val="clear" w:color="auto" w:fill="5C8727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7C63B" w:themeColor="accent1" w:themeTint="BF"/>
          <w:left w:val="single" w:sz="8" w:space="0" w:color="87C63B" w:themeColor="accent1" w:themeTint="BF"/>
          <w:bottom w:val="single" w:sz="8" w:space="0" w:color="87C63B" w:themeColor="accent1" w:themeTint="BF"/>
          <w:right w:val="single" w:sz="8" w:space="0" w:color="87C63B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CB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FFFF" w:themeFill="background1"/>
      </w:tcPr>
    </w:tblStylePr>
    <w:tblStylePr w:type="band2Horz">
      <w:tblPr/>
      <w:tcPr>
        <w:tcBorders>
          <w:insideH w:val="nil"/>
          <w:insideV w:val="nil"/>
        </w:tcBorders>
        <w:shd w:val="clear" w:color="auto" w:fill="CED9B4" w:themeFill="accent2"/>
      </w:tcPr>
    </w:tblStylePr>
  </w:style>
  <w:style w:type="table" w:styleId="MediumList1-Accent1">
    <w:name w:val="Medium List 1 Accent 1"/>
    <w:basedOn w:val="TableNormal"/>
    <w:uiPriority w:val="65"/>
    <w:rsid w:val="001F68E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5C8727" w:themeColor="accent1"/>
        <w:bottom w:val="single" w:sz="8" w:space="0" w:color="5C8727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5C8727" w:themeColor="accent1"/>
        </w:tcBorders>
      </w:tcPr>
    </w:tblStylePr>
    <w:tblStylePr w:type="lastRow">
      <w:rPr>
        <w:b/>
        <w:bCs/>
        <w:color w:val="757477" w:themeColor="text2"/>
      </w:rPr>
      <w:tblPr/>
      <w:tcPr>
        <w:tcBorders>
          <w:top w:val="single" w:sz="8" w:space="0" w:color="5C8727" w:themeColor="accent1"/>
          <w:bottom w:val="single" w:sz="8" w:space="0" w:color="5C8727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5C8727" w:themeColor="accent1"/>
          <w:bottom w:val="single" w:sz="8" w:space="0" w:color="5C8727" w:themeColor="accent1"/>
        </w:tcBorders>
      </w:tcPr>
    </w:tblStylePr>
    <w:tblStylePr w:type="band1Vert">
      <w:tblPr/>
      <w:tcPr>
        <w:shd w:val="clear" w:color="auto" w:fill="D7ECBE" w:themeFill="accent1" w:themeFillTint="3F"/>
      </w:tcPr>
    </w:tblStylePr>
    <w:tblStylePr w:type="band1Horz">
      <w:tblPr/>
      <w:tcPr>
        <w:shd w:val="clear" w:color="auto" w:fill="D7ECBE" w:themeFill="accent1" w:themeFillTint="3F"/>
      </w:tcPr>
    </w:tblStylePr>
  </w:style>
  <w:style w:type="table" w:customStyle="1" w:styleId="WAHealthTable1">
    <w:name w:val="WA Health Table 1"/>
    <w:basedOn w:val="MediumList1-Accent1"/>
    <w:uiPriority w:val="99"/>
    <w:rsid w:val="00930DF8"/>
    <w:rPr>
      <w:rFonts w:ascii="Arial" w:hAnsi="Arial"/>
      <w:sz w:val="24"/>
    </w:rPr>
    <w:tblPr/>
    <w:tblStylePr w:type="firstRow">
      <w:rPr>
        <w:rFonts w:asciiTheme="majorHAnsi" w:eastAsiaTheme="majorEastAsia" w:hAnsiTheme="majorHAnsi" w:cstheme="majorBidi"/>
      </w:rPr>
      <w:tblPr/>
      <w:trPr>
        <w:tblHeader/>
      </w:trPr>
      <w:tcPr>
        <w:tcBorders>
          <w:top w:val="nil"/>
          <w:bottom w:val="single" w:sz="8" w:space="0" w:color="5C8727" w:themeColor="accent1"/>
        </w:tcBorders>
      </w:tcPr>
    </w:tblStylePr>
    <w:tblStylePr w:type="lastRow">
      <w:rPr>
        <w:b/>
        <w:bCs/>
        <w:color w:val="757477" w:themeColor="text2"/>
      </w:rPr>
      <w:tblPr/>
      <w:tcPr>
        <w:tcBorders>
          <w:top w:val="single" w:sz="8" w:space="0" w:color="5C8727" w:themeColor="accent1"/>
          <w:bottom w:val="single" w:sz="8" w:space="0" w:color="5C8727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5C8727" w:themeColor="accent1"/>
          <w:bottom w:val="single" w:sz="8" w:space="0" w:color="5C8727" w:themeColor="accent1"/>
        </w:tcBorders>
      </w:tcPr>
    </w:tblStylePr>
    <w:tblStylePr w:type="band1Vert">
      <w:tblPr/>
      <w:tcPr>
        <w:shd w:val="clear" w:color="auto" w:fill="D7ECBE" w:themeFill="accent1" w:themeFillTint="3F"/>
      </w:tcPr>
    </w:tblStylePr>
    <w:tblStylePr w:type="band1Horz">
      <w:tblPr/>
      <w:tcPr>
        <w:shd w:val="clear" w:color="auto" w:fill="CED9B4" w:themeFill="accent2"/>
      </w:tcPr>
    </w:tblStylePr>
  </w:style>
  <w:style w:type="table" w:customStyle="1" w:styleId="WAHealthTable7">
    <w:name w:val="WA Health Table 7"/>
    <w:basedOn w:val="LightList"/>
    <w:uiPriority w:val="99"/>
    <w:rsid w:val="00930DF8"/>
    <w:rPr>
      <w:rFonts w:ascii="Arial" w:hAnsi="Arial"/>
      <w:sz w:val="24"/>
      <w:szCs w:val="20"/>
      <w:lang w:val="en-US" w:eastAsia="en-AU"/>
    </w:rPr>
    <w:tblPr/>
    <w:tblStylePr w:type="firstRow">
      <w:pPr>
        <w:spacing w:before="0" w:after="0" w:line="240" w:lineRule="auto"/>
      </w:pPr>
      <w:rPr>
        <w:b/>
        <w:bCs/>
        <w:color w:val="000000" w:themeColor="text1"/>
      </w:rPr>
      <w:tblPr/>
      <w:trPr>
        <w:tblHeader/>
      </w:trPr>
      <w:tcPr>
        <w:shd w:val="clear" w:color="auto" w:fill="FFFFFF" w:themeFill="background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customStyle="1" w:styleId="WAHealthTable3">
    <w:name w:val="WA Health Table 3"/>
    <w:basedOn w:val="MediumList2-Accent1"/>
    <w:uiPriority w:val="99"/>
    <w:rsid w:val="00930DF8"/>
    <w:rPr>
      <w:rFonts w:ascii="Arial" w:hAnsi="Arial"/>
      <w:sz w:val="24"/>
      <w:szCs w:val="20"/>
      <w:lang w:val="en-US" w:eastAsia="en-AU"/>
    </w:rPr>
    <w:tblPr/>
    <w:tblStylePr w:type="firstRow">
      <w:rPr>
        <w:sz w:val="24"/>
        <w:szCs w:val="24"/>
      </w:rPr>
      <w:tblPr/>
      <w:trPr>
        <w:tblHeader/>
      </w:trPr>
      <w:tcPr>
        <w:tcBorders>
          <w:top w:val="nil"/>
          <w:left w:val="nil"/>
          <w:bottom w:val="single" w:sz="24" w:space="0" w:color="5C8727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5C8727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5C8727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5C8727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ECB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ED9B4" w:themeFill="accent2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ghtList">
    <w:name w:val="Light List"/>
    <w:basedOn w:val="TableNormal"/>
    <w:uiPriority w:val="61"/>
    <w:rsid w:val="00E40563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MediumList2-Accent1">
    <w:name w:val="Medium List 2 Accent 1"/>
    <w:basedOn w:val="TableNormal"/>
    <w:uiPriority w:val="66"/>
    <w:rsid w:val="00E40563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5C8727" w:themeColor="accent1"/>
        <w:left w:val="single" w:sz="8" w:space="0" w:color="5C8727" w:themeColor="accent1"/>
        <w:bottom w:val="single" w:sz="8" w:space="0" w:color="5C8727" w:themeColor="accent1"/>
        <w:right w:val="single" w:sz="8" w:space="0" w:color="5C8727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5C8727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5C8727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5C8727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5C8727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ECB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7ECB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paragraph" w:styleId="Header">
    <w:name w:val="header"/>
    <w:basedOn w:val="Normal"/>
    <w:link w:val="HeaderChar"/>
    <w:uiPriority w:val="99"/>
    <w:semiHidden/>
    <w:rsid w:val="007C4E3A"/>
    <w:pPr>
      <w:tabs>
        <w:tab w:val="center" w:pos="4513"/>
        <w:tab w:val="right" w:pos="9026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7C4E3A"/>
    <w:rPr>
      <w:rFonts w:ascii="Arial" w:hAnsi="Arial"/>
      <w:sz w:val="24"/>
    </w:rPr>
  </w:style>
  <w:style w:type="paragraph" w:styleId="Footer">
    <w:name w:val="footer"/>
    <w:basedOn w:val="Normal"/>
    <w:link w:val="FooterChar"/>
    <w:uiPriority w:val="99"/>
    <w:semiHidden/>
    <w:rsid w:val="007C4E3A"/>
    <w:pPr>
      <w:tabs>
        <w:tab w:val="center" w:pos="4513"/>
        <w:tab w:val="right" w:pos="9026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7C4E3A"/>
    <w:rPr>
      <w:rFonts w:ascii="Arial" w:hAnsi="Arial"/>
      <w:sz w:val="24"/>
    </w:rPr>
  </w:style>
  <w:style w:type="character" w:styleId="CommentReference">
    <w:name w:val="annotation reference"/>
    <w:basedOn w:val="DefaultParagraphFont"/>
    <w:uiPriority w:val="99"/>
    <w:semiHidden/>
    <w:rsid w:val="0088564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885646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85646"/>
    <w:rPr>
      <w:rFonts w:ascii="Arial" w:hAnsi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88564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85646"/>
    <w:rPr>
      <w:rFonts w:ascii="Arial" w:hAnsi="Arial"/>
      <w:b/>
      <w:bCs/>
      <w:sz w:val="20"/>
      <w:szCs w:val="20"/>
    </w:rPr>
  </w:style>
  <w:style w:type="paragraph" w:styleId="FootnoteText">
    <w:name w:val="footnote text"/>
    <w:basedOn w:val="Normal"/>
    <w:link w:val="FootnoteTextChar"/>
    <w:uiPriority w:val="99"/>
    <w:semiHidden/>
    <w:rsid w:val="008A0B68"/>
    <w:pPr>
      <w:spacing w:after="0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8A0B68"/>
    <w:rPr>
      <w:rFonts w:ascii="Arial" w:hAnsi="Arial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rsid w:val="008A0B68"/>
    <w:rPr>
      <w:vertAlign w:val="superscript"/>
    </w:rPr>
  </w:style>
  <w:style w:type="paragraph" w:styleId="BodyText">
    <w:name w:val="Body Text"/>
    <w:basedOn w:val="Normal"/>
    <w:link w:val="BodyTextChar"/>
    <w:qFormat/>
    <w:rsid w:val="008A0B68"/>
    <w:pPr>
      <w:spacing w:after="120"/>
    </w:pPr>
    <w:rPr>
      <w:rFonts w:eastAsia="Calibri" w:cs="Times New Roman"/>
    </w:rPr>
  </w:style>
  <w:style w:type="character" w:customStyle="1" w:styleId="BodyTextChar">
    <w:name w:val="Body Text Char"/>
    <w:basedOn w:val="DefaultParagraphFont"/>
    <w:link w:val="BodyText"/>
    <w:rsid w:val="008A0B68"/>
    <w:rPr>
      <w:rFonts w:ascii="Arial" w:eastAsia="Calibri" w:hAnsi="Arial" w:cs="Times New Roman"/>
      <w:sz w:val="24"/>
    </w:rPr>
  </w:style>
  <w:style w:type="character" w:styleId="FollowedHyperlink">
    <w:name w:val="FollowedHyperlink"/>
    <w:basedOn w:val="DefaultParagraphFont"/>
    <w:uiPriority w:val="99"/>
    <w:semiHidden/>
    <w:rsid w:val="002D0341"/>
    <w:rPr>
      <w:color w:val="6E298D" w:themeColor="followedHyperlink"/>
      <w:u w:val="single"/>
    </w:rPr>
  </w:style>
  <w:style w:type="paragraph" w:styleId="NormalWeb">
    <w:name w:val="Normal (Web)"/>
    <w:basedOn w:val="Normal"/>
    <w:uiPriority w:val="99"/>
    <w:unhideWhenUsed/>
    <w:rsid w:val="000A4170"/>
    <w:pPr>
      <w:spacing w:before="100" w:beforeAutospacing="1" w:after="100" w:afterAutospacing="1"/>
    </w:pPr>
    <w:rPr>
      <w:rFonts w:ascii="Times New Roman" w:eastAsia="Times New Roman" w:hAnsi="Times New Roman" w:cs="Times New Roman"/>
      <w:szCs w:val="24"/>
      <w:lang w:eastAsia="en-AU"/>
    </w:rPr>
  </w:style>
  <w:style w:type="character" w:styleId="UnresolvedMention">
    <w:name w:val="Unresolved Mention"/>
    <w:basedOn w:val="DefaultParagraphFont"/>
    <w:uiPriority w:val="99"/>
    <w:semiHidden/>
    <w:unhideWhenUsed/>
    <w:rsid w:val="00B818C4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F809F2"/>
    <w:pPr>
      <w:spacing w:after="0" w:line="240" w:lineRule="auto"/>
    </w:pPr>
    <w:rPr>
      <w:rFonts w:ascii="Arial" w:hAnsi="Arial"/>
      <w:sz w:val="24"/>
    </w:rPr>
  </w:style>
  <w:style w:type="character" w:styleId="Strong">
    <w:name w:val="Strong"/>
    <w:basedOn w:val="DefaultParagraphFont"/>
    <w:uiPriority w:val="22"/>
    <w:qFormat/>
    <w:rsid w:val="008219FC"/>
    <w:rPr>
      <w:b/>
      <w:bCs/>
    </w:rPr>
  </w:style>
  <w:style w:type="character" w:styleId="Emphasis">
    <w:name w:val="Emphasis"/>
    <w:basedOn w:val="DefaultParagraphFont"/>
    <w:uiPriority w:val="20"/>
    <w:qFormat/>
    <w:rsid w:val="0093376A"/>
    <w:rPr>
      <w:i/>
      <w:iCs/>
    </w:rPr>
  </w:style>
  <w:style w:type="paragraph" w:customStyle="1" w:styleId="xxmsonormal">
    <w:name w:val="x_x_msonormal"/>
    <w:basedOn w:val="Normal"/>
    <w:rsid w:val="00A75B27"/>
    <w:pPr>
      <w:spacing w:after="0"/>
    </w:pPr>
    <w:rPr>
      <w:rFonts w:ascii="Calibri" w:hAnsi="Calibri" w:cs="Calibri"/>
      <w:sz w:val="22"/>
      <w:lang w:eastAsia="en-AU"/>
    </w:rPr>
  </w:style>
  <w:style w:type="paragraph" w:customStyle="1" w:styleId="NoParagraphStyle">
    <w:name w:val="[No Paragraph Style]"/>
    <w:rsid w:val="00E000BD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  <w:lang w:val="en-US"/>
    </w:rPr>
  </w:style>
  <w:style w:type="character" w:customStyle="1" w:styleId="xt0psk2">
    <w:name w:val="xt0psk2"/>
    <w:basedOn w:val="DefaultParagraphFont"/>
    <w:rsid w:val="00D83983"/>
  </w:style>
  <w:style w:type="paragraph" w:customStyle="1" w:styleId="paragraph">
    <w:name w:val="paragraph"/>
    <w:basedOn w:val="Normal"/>
    <w:rsid w:val="00A165B6"/>
    <w:pPr>
      <w:spacing w:before="100" w:beforeAutospacing="1" w:after="100" w:afterAutospacing="1"/>
    </w:pPr>
    <w:rPr>
      <w:rFonts w:ascii="Times New Roman" w:eastAsia="Times New Roman" w:hAnsi="Times New Roman" w:cs="Times New Roman"/>
      <w:szCs w:val="24"/>
      <w:lang w:eastAsia="en-AU"/>
    </w:rPr>
  </w:style>
  <w:style w:type="character" w:customStyle="1" w:styleId="normaltextrun">
    <w:name w:val="normaltextrun"/>
    <w:basedOn w:val="DefaultParagraphFont"/>
    <w:rsid w:val="00A165B6"/>
  </w:style>
  <w:style w:type="character" w:customStyle="1" w:styleId="eop">
    <w:name w:val="eop"/>
    <w:basedOn w:val="DefaultParagraphFont"/>
    <w:rsid w:val="00A165B6"/>
  </w:style>
  <w:style w:type="character" w:customStyle="1" w:styleId="scxw247845913">
    <w:name w:val="scxw247845913"/>
    <w:basedOn w:val="DefaultParagraphFont"/>
    <w:rsid w:val="003E6E0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29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29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9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2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01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45084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6891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446259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1537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133771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77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22566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94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735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781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9394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3383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8401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1618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9665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994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881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3276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2764714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9963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636930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8180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05226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708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80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63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778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431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964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561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456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907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135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557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486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03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607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705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560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074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265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37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948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745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703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28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1697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21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94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815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26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40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058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204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715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6975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56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89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789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58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927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940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515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135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33746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96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91636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4207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6487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120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46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890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1600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49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1364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7383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1060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226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333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469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0407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376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930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406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13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390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737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780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698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9264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71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6889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74095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44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1930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715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267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1193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14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26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516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00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963534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9830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845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715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2727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605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660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433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824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16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491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033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352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6512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3811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31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6966905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6215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7007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392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8227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361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9260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87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61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448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88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493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899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8048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652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97025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01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39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623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77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37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8920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18224">
              <w:marLeft w:val="-300"/>
              <w:marRight w:val="-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194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9548962">
                      <w:marLeft w:val="0"/>
                      <w:marRight w:val="0"/>
                      <w:marTop w:val="0"/>
                      <w:marBottom w:val="6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9433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940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63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0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61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08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93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985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87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78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959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44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3.jpeg"/><Relationship Id="rId26" Type="http://schemas.openxmlformats.org/officeDocument/2006/relationships/hyperlink" Target="https://www.facebook.com/hashtag/wastesorted?__eep__=6&amp;__cft__%5b0%5d=AZU_ZwO-Hh8XiOV8DS0YKSK5T3L3PSXQ52QyO_xdCrH0R6fcGoEBLQVEoeiQ8NuQjQjQfGfTmohDcETfwI58orITI5smjWivitFHtdzvuBcOwtxNez9nXJQl8o3jy-Zs02PFVnDUmDaTo4iYkqH766U_IQ7uC6wNAE_9sJHFctx3QccwymieIj1TCGu4yGOltzw&amp;__tn__=*NK-R" TargetMode="External"/><Relationship Id="rId39" Type="http://schemas.openxmlformats.org/officeDocument/2006/relationships/hyperlink" Target="https://www.wastesorted.wa.gov.au/be-a-great-sort/recycle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s://www.facebook.com/hashtag/wastesorted?__eep__=6&amp;__cft__%5b0%5d=AZU_ZwO-Hh8XiOV8DS0YKSK5T3L3PSXQ52QyO_xdCrH0R6fcGoEBLQVEoeiQ8NuQjQjQfGfTmohDcETfwI58orITI5smjWivitFHtdzvuBcOwtxNez9nXJQl8o3jy-Zs02PFVnDUmDaTo4iYkqH766U_IQ7uC6wNAE_9sJHFctx3QccwymieIj1TCGu4yGOltzw&amp;__tn__=*NK-R" TargetMode="External"/><Relationship Id="rId34" Type="http://schemas.openxmlformats.org/officeDocument/2006/relationships/hyperlink" Target="https://www.wastesorted.wa.gov.au/be-a-great-sort/take" TargetMode="External"/><Relationship Id="rId42" Type="http://schemas.openxmlformats.org/officeDocument/2006/relationships/image" Target="media/image8.jpeg"/><Relationship Id="rId47" Type="http://schemas.openxmlformats.org/officeDocument/2006/relationships/hyperlink" Target="https://www.wastesorted.wa.gov.au/be-a-great-sort/recycle" TargetMode="External"/><Relationship Id="rId50" Type="http://schemas.openxmlformats.org/officeDocument/2006/relationships/header" Target="header1.xml"/><Relationship Id="rId7" Type="http://schemas.openxmlformats.org/officeDocument/2006/relationships/settings" Target="settings.xml"/><Relationship Id="rId12" Type="http://schemas.openxmlformats.org/officeDocument/2006/relationships/hyperlink" Target="https://www.youtube.com/watch?v=qWNtiDB9pEM" TargetMode="External"/><Relationship Id="rId17" Type="http://schemas.openxmlformats.org/officeDocument/2006/relationships/hyperlink" Target="https://www.facebook.com/hashtag/beagreatsort?__eep__=6&amp;__cft__%5b0%5d=AZU_ZwO-Hh8XiOV8DS0YKSK5T3L3PSXQ52QyO_xdCrH0R6fcGoEBLQVEoeiQ8NuQjQjQfGfTmohDcETfwI58orITI5smjWivitFHtdzvuBcOwtxNez9nXJQl8o3jy-Zs02PFVnDUmDaTo4iYkqH766U_IQ7uC6wNAE_9sJHFctx3QccwymieIj1TCGu4yGOltzw&amp;__tn__=*NK-R" TargetMode="External"/><Relationship Id="rId25" Type="http://schemas.openxmlformats.org/officeDocument/2006/relationships/hyperlink" Target="http://www.wastesorted.wa.gov.au/" TargetMode="External"/><Relationship Id="rId33" Type="http://schemas.openxmlformats.org/officeDocument/2006/relationships/image" Target="media/image6.jpeg"/><Relationship Id="rId38" Type="http://schemas.openxmlformats.org/officeDocument/2006/relationships/hyperlink" Target="http://www.wastesorted.wa.gov.au/" TargetMode="External"/><Relationship Id="rId46" Type="http://schemas.openxmlformats.org/officeDocument/2006/relationships/image" Target="media/image9.png"/><Relationship Id="rId2" Type="http://schemas.openxmlformats.org/officeDocument/2006/relationships/customXml" Target="../customXml/item2.xml"/><Relationship Id="rId16" Type="http://schemas.openxmlformats.org/officeDocument/2006/relationships/hyperlink" Target="https://www.facebook.com/hashtag/wastesorted?__eep__=6&amp;__cft__%5b0%5d=AZU_ZwO-Hh8XiOV8DS0YKSK5T3L3PSXQ52QyO_xdCrH0R6fcGoEBLQVEoeiQ8NuQjQjQfGfTmohDcETfwI58orITI5smjWivitFHtdzvuBcOwtxNez9nXJQl8o3jy-Zs02PFVnDUmDaTo4iYkqH766U_IQ7uC6wNAE_9sJHFctx3QccwymieIj1TCGu4yGOltzw&amp;__tn__=*NK-R" TargetMode="External"/><Relationship Id="rId20" Type="http://schemas.openxmlformats.org/officeDocument/2006/relationships/hyperlink" Target="https://www.wastesorted.wa.gov.au/be-a-great-sort/earth-cycle" TargetMode="External"/><Relationship Id="rId29" Type="http://schemas.openxmlformats.org/officeDocument/2006/relationships/hyperlink" Target="https://www.wastesorted.wa.gov.au/be-a-great-sort/recycle" TargetMode="External"/><Relationship Id="rId41" Type="http://schemas.openxmlformats.org/officeDocument/2006/relationships/hyperlink" Target="https://www.facebook.com/hashtag/beagreatsort?__eep__=6&amp;__cft__%5b0%5d=AZU_ZwO-Hh8XiOV8DS0YKSK5T3L3PSXQ52QyO_xdCrH0R6fcGoEBLQVEoeiQ8NuQjQjQfGfTmohDcETfwI58orITI5smjWivitFHtdzvuBcOwtxNez9nXJQl8o3jy-Zs02PFVnDUmDaTo4iYkqH766U_IQ7uC6wNAE_9sJHFctx3QccwymieIj1TCGu4yGOltzw&amp;__tn__=*NK-R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hyperlink" Target="http://www.wastesorted.wa.gov.au/" TargetMode="External"/><Relationship Id="rId32" Type="http://schemas.openxmlformats.org/officeDocument/2006/relationships/hyperlink" Target="https://www.youtube.com/watch?v=q-N5waafu4o" TargetMode="External"/><Relationship Id="rId37" Type="http://schemas.openxmlformats.org/officeDocument/2006/relationships/image" Target="media/image7.jpeg"/><Relationship Id="rId40" Type="http://schemas.openxmlformats.org/officeDocument/2006/relationships/hyperlink" Target="https://www.facebook.com/hashtag/wastesorted?__eep__=6&amp;__cft__%5b0%5d=AZU_ZwO-Hh8XiOV8DS0YKSK5T3L3PSXQ52QyO_xdCrH0R6fcGoEBLQVEoeiQ8NuQjQjQfGfTmohDcETfwI58orITI5smjWivitFHtdzvuBcOwtxNez9nXJQl8o3jy-Zs02PFVnDUmDaTo4iYkqH766U_IQ7uC6wNAE_9sJHFctx3QccwymieIj1TCGu4yGOltzw&amp;__tn__=*NK-R" TargetMode="External"/><Relationship Id="rId45" Type="http://schemas.openxmlformats.org/officeDocument/2006/relationships/hyperlink" Target="https://www.facebook.com/hashtag/beagreatsort?__eep__=6&amp;__cft__%5b0%5d=AZU_ZwO-Hh8XiOV8DS0YKSK5T3L3PSXQ52QyO_xdCrH0R6fcGoEBLQVEoeiQ8NuQjQjQfGfTmohDcETfwI58orITI5smjWivitFHtdzvuBcOwtxNez9nXJQl8o3jy-Zs02PFVnDUmDaTo4iYkqH766U_IQ7uC6wNAE_9sJHFctx3QccwymieIj1TCGu4yGOltzw&amp;__tn__=*NK-R" TargetMode="External"/><Relationship Id="rId5" Type="http://schemas.openxmlformats.org/officeDocument/2006/relationships/numbering" Target="numbering.xml"/><Relationship Id="rId15" Type="http://schemas.openxmlformats.org/officeDocument/2006/relationships/hyperlink" Target="https://www.wastesorted.wa.gov.au/be-a-great-sort/recycle" TargetMode="External"/><Relationship Id="rId23" Type="http://schemas.openxmlformats.org/officeDocument/2006/relationships/image" Target="media/image4.png"/><Relationship Id="rId28" Type="http://schemas.openxmlformats.org/officeDocument/2006/relationships/image" Target="media/image5.jpeg"/><Relationship Id="rId36" Type="http://schemas.openxmlformats.org/officeDocument/2006/relationships/hyperlink" Target="https://www.facebook.com/hashtag/beagreatsort?__eep__=6&amp;__cft__%5b0%5d=AZU_ZwO-Hh8XiOV8DS0YKSK5T3L3PSXQ52QyO_xdCrH0R6fcGoEBLQVEoeiQ8NuQjQjQfGfTmohDcETfwI58orITI5smjWivitFHtdzvuBcOwtxNez9nXJQl8o3jy-Zs02PFVnDUmDaTo4iYkqH766U_IQ7uC6wNAE_9sJHFctx3QccwymieIj1TCGu4yGOltzw&amp;__tn__=*NK-R" TargetMode="External"/><Relationship Id="rId49" Type="http://schemas.openxmlformats.org/officeDocument/2006/relationships/hyperlink" Target="https://www.facebook.com/hashtag/beagreatsort?__eep__=6&amp;__cft__%5b0%5d=AZU_ZwO-Hh8XiOV8DS0YKSK5T3L3PSXQ52QyO_xdCrH0R6fcGoEBLQVEoeiQ8NuQjQjQfGfTmohDcETfwI58orITI5smjWivitFHtdzvuBcOwtxNez9nXJQl8o3jy-Zs02PFVnDUmDaTo4iYkqH766U_IQ7uC6wNAE_9sJHFctx3QccwymieIj1TCGu4yGOltzw&amp;__tn__=*NK-R" TargetMode="External"/><Relationship Id="rId10" Type="http://schemas.openxmlformats.org/officeDocument/2006/relationships/endnotes" Target="endnotes.xml"/><Relationship Id="rId19" Type="http://schemas.openxmlformats.org/officeDocument/2006/relationships/hyperlink" Target="https://www.youtube.com/watch?v=H8ocjhzd6GU" TargetMode="External"/><Relationship Id="rId31" Type="http://schemas.openxmlformats.org/officeDocument/2006/relationships/hyperlink" Target="https://www.facebook.com/hashtag/beagreatsort?__eep__=6&amp;__cft__%5b0%5d=AZU_ZwO-Hh8XiOV8DS0YKSK5T3L3PSXQ52QyO_xdCrH0R6fcGoEBLQVEoeiQ8NuQjQjQfGfTmohDcETfwI58orITI5smjWivitFHtdzvuBcOwtxNez9nXJQl8o3jy-Zs02PFVnDUmDaTo4iYkqH766U_IQ7uC6wNAE_9sJHFctx3QccwymieIj1TCGu4yGOltzw&amp;__tn__=*NK-R" TargetMode="External"/><Relationship Id="rId44" Type="http://schemas.openxmlformats.org/officeDocument/2006/relationships/hyperlink" Target="https://www.facebook.com/hashtag/wastesorted?__eep__=6&amp;__cft__%5b0%5d=AZU_ZwO-Hh8XiOV8DS0YKSK5T3L3PSXQ52QyO_xdCrH0R6fcGoEBLQVEoeiQ8NuQjQjQfGfTmohDcETfwI58orITI5smjWivitFHtdzvuBcOwtxNez9nXJQl8o3jy-Zs02PFVnDUmDaTo4iYkqH766U_IQ7uC6wNAE_9sJHFctx3QccwymieIj1TCGu4yGOltzw&amp;__tn__=*NK-R" TargetMode="External"/><Relationship Id="rId52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://www.wastesorted.wa.gov.au/" TargetMode="External"/><Relationship Id="rId22" Type="http://schemas.openxmlformats.org/officeDocument/2006/relationships/hyperlink" Target="https://www.facebook.com/hashtag/beagreatsort?__eep__=6&amp;__cft__%5b0%5d=AZU_ZwO-Hh8XiOV8DS0YKSK5T3L3PSXQ52QyO_xdCrH0R6fcGoEBLQVEoeiQ8NuQjQjQfGfTmohDcETfwI58orITI5smjWivitFHtdzvuBcOwtxNez9nXJQl8o3jy-Zs02PFVnDUmDaTo4iYkqH766U_IQ7uC6wNAE_9sJHFctx3QccwymieIj1TCGu4yGOltzw&amp;__tn__=*NK-R" TargetMode="External"/><Relationship Id="rId27" Type="http://schemas.openxmlformats.org/officeDocument/2006/relationships/hyperlink" Target="https://www.facebook.com/hashtag/beagreatsort?__eep__=6&amp;__cft__%5b0%5d=AZU_ZwO-Hh8XiOV8DS0YKSK5T3L3PSXQ52QyO_xdCrH0R6fcGoEBLQVEoeiQ8NuQjQjQfGfTmohDcETfwI58orITI5smjWivitFHtdzvuBcOwtxNez9nXJQl8o3jy-Zs02PFVnDUmDaTo4iYkqH766U_IQ7uC6wNAE_9sJHFctx3QccwymieIj1TCGu4yGOltzw&amp;__tn__=*NK-R" TargetMode="External"/><Relationship Id="rId30" Type="http://schemas.openxmlformats.org/officeDocument/2006/relationships/hyperlink" Target="https://www.facebook.com/hashtag/wastesorted?__eep__=6&amp;__cft__%5b0%5d=AZU_ZwO-Hh8XiOV8DS0YKSK5T3L3PSXQ52QyO_xdCrH0R6fcGoEBLQVEoeiQ8NuQjQjQfGfTmohDcETfwI58orITI5smjWivitFHtdzvuBcOwtxNez9nXJQl8o3jy-Zs02PFVnDUmDaTo4iYkqH766U_IQ7uC6wNAE_9sJHFctx3QccwymieIj1TCGu4yGOltzw&amp;__tn__=*NK-R" TargetMode="External"/><Relationship Id="rId35" Type="http://schemas.openxmlformats.org/officeDocument/2006/relationships/hyperlink" Target="https://www.facebook.com/hashtag/wastesorted?__eep__=6&amp;__cft__%5b0%5d=AZU_ZwO-Hh8XiOV8DS0YKSK5T3L3PSXQ52QyO_xdCrH0R6fcGoEBLQVEoeiQ8NuQjQjQfGfTmohDcETfwI58orITI5smjWivitFHtdzvuBcOwtxNez9nXJQl8o3jy-Zs02PFVnDUmDaTo4iYkqH766U_IQ7uC6wNAE_9sJHFctx3QccwymieIj1TCGu4yGOltzw&amp;__tn__=*NK-R" TargetMode="External"/><Relationship Id="rId43" Type="http://schemas.openxmlformats.org/officeDocument/2006/relationships/hyperlink" Target="http://www.wastesorted.wa.gov.au/batteries" TargetMode="External"/><Relationship Id="rId48" Type="http://schemas.openxmlformats.org/officeDocument/2006/relationships/hyperlink" Target="https://www.facebook.com/hashtag/wastesorted?__eep__=6&amp;__cft__%5b0%5d=AZU_ZwO-Hh8XiOV8DS0YKSK5T3L3PSXQ52QyO_xdCrH0R6fcGoEBLQVEoeiQ8NuQjQjQfGfTmohDcETfwI58orITI5smjWivitFHtdzvuBcOwtxNez9nXJQl8o3jy-Zs02PFVnDUmDaTo4iYkqH766U_IQ7uC6wNAE_9sJHFctx3QccwymieIj1TCGu4yGOltzw&amp;__tn__=*NK-R" TargetMode="External"/><Relationship Id="rId8" Type="http://schemas.openxmlformats.org/officeDocument/2006/relationships/webSettings" Target="webSettings.xml"/><Relationship Id="rId51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Green">
      <a:dk1>
        <a:sysClr val="windowText" lastClr="000000"/>
      </a:dk1>
      <a:lt1>
        <a:sysClr val="window" lastClr="FFFFFF"/>
      </a:lt1>
      <a:dk2>
        <a:srgbClr val="757477"/>
      </a:dk2>
      <a:lt2>
        <a:srgbClr val="FFFFFF"/>
      </a:lt2>
      <a:accent1>
        <a:srgbClr val="5C8727"/>
      </a:accent1>
      <a:accent2>
        <a:srgbClr val="CED9B4"/>
      </a:accent2>
      <a:accent3>
        <a:srgbClr val="7A9851"/>
      </a:accent3>
      <a:accent4>
        <a:srgbClr val="A6BB8B"/>
      </a:accent4>
      <a:accent5>
        <a:srgbClr val="DCE4D1"/>
      </a:accent5>
      <a:accent6>
        <a:srgbClr val="EFF1E8"/>
      </a:accent6>
      <a:hlink>
        <a:srgbClr val="004B8D"/>
      </a:hlink>
      <a:folHlink>
        <a:srgbClr val="6E298D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2">
          <a:schemeClr val="accent1"/>
        </a:lnRef>
        <a:fillRef idx="1">
          <a:schemeClr val="lt1"/>
        </a:fillRef>
        <a:effectRef idx="0">
          <a:schemeClr val="accent1"/>
        </a:effectRef>
        <a:fontRef idx="minor">
          <a:schemeClr val="dk1"/>
        </a:fontRef>
      </a:style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WER Document" ma:contentTypeID="0x0101004E629D3CCCA0ED44BAD6B64AE9ACB82900A2E7B93520312C4B8B21307F73A2A2F1" ma:contentTypeVersion="18" ma:contentTypeDescription="" ma:contentTypeScope="" ma:versionID="8f9bbff04d3d63505a92d780a94d6376">
  <xsd:schema xmlns:xsd="http://www.w3.org/2001/XMLSchema" xmlns:xs="http://www.w3.org/2001/XMLSchema" xmlns:p="http://schemas.microsoft.com/office/2006/metadata/properties" xmlns:ns2="3905f2fd-ccdc-4d07-9030-452d7489e799" xmlns:ns3="f2ed1cce-277f-4999-8c25-026e90316a0e" targetNamespace="http://schemas.microsoft.com/office/2006/metadata/properties" ma:root="true" ma:fieldsID="07be8a3315e7ee85238764e25ddf32b6" ns2:_="" ns3:_="">
    <xsd:import namespace="3905f2fd-ccdc-4d07-9030-452d7489e799"/>
    <xsd:import namespace="f2ed1cce-277f-4999-8c25-026e90316a0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3:TaxCatchAll" minOccurs="0"/>
                <xsd:element ref="ns2:MediaServiceLocation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905f2fd-ccdc-4d07-9030-452d7489e79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1ca7afb8-23c1-4170-8ec2-2d00fcd7987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3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2ed1cce-277f-4999-8c25-026e90316a0e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76f4562b-253e-4776-8ff0-1e5fe21ac102}" ma:internalName="TaxCatchAll" ma:showField="CatchAllData" ma:web="f2ed1cce-277f-4999-8c25-026e90316a0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f2ed1cce-277f-4999-8c25-026e90316a0e" xsi:nil="true"/>
    <lcf76f155ced4ddcb4097134ff3c332f xmlns="3905f2fd-ccdc-4d07-9030-452d7489e799">
      <Terms xmlns="http://schemas.microsoft.com/office/infopath/2007/PartnerControls"/>
    </lcf76f155ced4ddcb4097134ff3c332f>
    <SharedWithUsers xmlns="f2ed1cce-277f-4999-8c25-026e90316a0e">
      <UserInfo>
        <DisplayName>Ceri Price</DisplayName>
        <AccountId>78</AccountId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137D4639-FD95-48D3-B8C3-A54DED44CC63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D48D844-0A38-44D9-910A-6737C50DF00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905f2fd-ccdc-4d07-9030-452d7489e799"/>
    <ds:schemaRef ds:uri="f2ed1cce-277f-4999-8c25-026e90316a0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F71B2D9E-1EBA-4652-9087-73F3BE807C10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75EAEE4-425C-4524-856C-D0CABB29BDD3}">
  <ds:schemaRefs>
    <ds:schemaRef ds:uri="http://schemas.microsoft.com/office/2006/metadata/properties"/>
    <ds:schemaRef ds:uri="http://schemas.microsoft.com/office/infopath/2007/PartnerControls"/>
    <ds:schemaRef ds:uri="f2ed1cce-277f-4999-8c25-026e90316a0e"/>
    <ds:schemaRef ds:uri="3905f2fd-ccdc-4d07-9030-452d7489e799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4</Pages>
  <Words>1401</Words>
  <Characters>7992</Characters>
  <Application>Microsoft Office Word</Application>
  <DocSecurity>0</DocSecurity>
  <Lines>66</Lines>
  <Paragraphs>18</Paragraphs>
  <ScaleCrop>false</ScaleCrop>
  <Company>WA Health</Company>
  <LinksUpToDate>false</LinksUpToDate>
  <CharactersWithSpaces>9375</CharactersWithSpaces>
  <SharedDoc>false</SharedDoc>
  <HLinks>
    <vt:vector size="246" baseType="variant">
      <vt:variant>
        <vt:i4>6815789</vt:i4>
      </vt:variant>
      <vt:variant>
        <vt:i4>114</vt:i4>
      </vt:variant>
      <vt:variant>
        <vt:i4>0</vt:i4>
      </vt:variant>
      <vt:variant>
        <vt:i4>5</vt:i4>
      </vt:variant>
      <vt:variant>
        <vt:lpwstr>https://www.facebook.com/hashtag/wastesorted?__eep__=6&amp;__cft__%5b0%5d=AZUa9htgAICAvYAOKScvD_TX3167W9-zMdPp47Ui2vCJq3nMfP3_Wf8rn3ByIJyout9o9YPRZ8ZrlCU9rNYUlsz6o7oZNcNopB-n-alILSCIoM48U-Iu0K94Za8Hr2mSbTd_Ki3soPWNR4UV1958Z4zjXRDfb7LjWwxVOH3omZP9NdMW11E_9eU-2EGrKljGahU&amp;__tn__=*NK-R</vt:lpwstr>
      </vt:variant>
      <vt:variant>
        <vt:lpwstr/>
      </vt:variant>
      <vt:variant>
        <vt:i4>3276880</vt:i4>
      </vt:variant>
      <vt:variant>
        <vt:i4>111</vt:i4>
      </vt:variant>
      <vt:variant>
        <vt:i4>0</vt:i4>
      </vt:variant>
      <vt:variant>
        <vt:i4>5</vt:i4>
      </vt:variant>
      <vt:variant>
        <vt:lpwstr>https://www.facebook.com/hashtag/wasteauthoritywa?__eep__=6&amp;__cft__%5b0%5d=AZUa9htgAICAvYAOKScvD_TX3167W9-zMdPp47Ui2vCJq3nMfP3_Wf8rn3ByIJyout9o9YPRZ8ZrlCU9rNYUlsz6o7oZNcNopB-n-alILSCIoM48U-Iu0K94Za8Hr2mSbTd_Ki3soPWNR4UV1958Z4zjXRDfb7LjWwxVOH3omZP9NdMW11E_9eU-2EGrKljGahU&amp;__tn__=*NK-R</vt:lpwstr>
      </vt:variant>
      <vt:variant>
        <vt:lpwstr/>
      </vt:variant>
      <vt:variant>
        <vt:i4>327686</vt:i4>
      </vt:variant>
      <vt:variant>
        <vt:i4>108</vt:i4>
      </vt:variant>
      <vt:variant>
        <vt:i4>0</vt:i4>
      </vt:variant>
      <vt:variant>
        <vt:i4>5</vt:i4>
      </vt:variant>
      <vt:variant>
        <vt:lpwstr>https://www.wastesorted.wa.gov.au/be-a-great-sort/recycle</vt:lpwstr>
      </vt:variant>
      <vt:variant>
        <vt:lpwstr/>
      </vt:variant>
      <vt:variant>
        <vt:i4>1245196</vt:i4>
      </vt:variant>
      <vt:variant>
        <vt:i4>105</vt:i4>
      </vt:variant>
      <vt:variant>
        <vt:i4>0</vt:i4>
      </vt:variant>
      <vt:variant>
        <vt:i4>5</vt:i4>
      </vt:variant>
      <vt:variant>
        <vt:lpwstr>https://www.youtube.com/watch?v=RNDIDppWPcQ&amp;t=44s</vt:lpwstr>
      </vt:variant>
      <vt:variant>
        <vt:lpwstr/>
      </vt:variant>
      <vt:variant>
        <vt:i4>5701654</vt:i4>
      </vt:variant>
      <vt:variant>
        <vt:i4>102</vt:i4>
      </vt:variant>
      <vt:variant>
        <vt:i4>0</vt:i4>
      </vt:variant>
      <vt:variant>
        <vt:i4>5</vt:i4>
      </vt:variant>
      <vt:variant>
        <vt:lpwstr>https://www.facebook.com/hashtag/beagreatsort?__eep__=6&amp;__cft__%5b0%5d=AZU_ZwO-Hh8XiOV8DS0YKSK5T3L3PSXQ52QyO_xdCrH0R6fcGoEBLQVEoeiQ8NuQjQjQfGfTmohDcETfwI58orITI5smjWivitFHtdzvuBcOwtxNez9nXJQl8o3jy-Zs02PFVnDUmDaTo4iYkqH766U_IQ7uC6wNAE_9sJHFctx3QccwymieIj1TCGu4yGOltzw&amp;__tn__=*NK-R</vt:lpwstr>
      </vt:variant>
      <vt:variant>
        <vt:lpwstr/>
      </vt:variant>
      <vt:variant>
        <vt:i4>5963800</vt:i4>
      </vt:variant>
      <vt:variant>
        <vt:i4>99</vt:i4>
      </vt:variant>
      <vt:variant>
        <vt:i4>0</vt:i4>
      </vt:variant>
      <vt:variant>
        <vt:i4>5</vt:i4>
      </vt:variant>
      <vt:variant>
        <vt:lpwstr>https://www.facebook.com/hashtag/wastesorted?__eep__=6&amp;__cft__%5b0%5d=AZU_ZwO-Hh8XiOV8DS0YKSK5T3L3PSXQ52QyO_xdCrH0R6fcGoEBLQVEoeiQ8NuQjQjQfGfTmohDcETfwI58orITI5smjWivitFHtdzvuBcOwtxNez9nXJQl8o3jy-Zs02PFVnDUmDaTo4iYkqH766U_IQ7uC6wNAE_9sJHFctx3QccwymieIj1TCGu4yGOltzw&amp;__tn__=*NK-R</vt:lpwstr>
      </vt:variant>
      <vt:variant>
        <vt:lpwstr/>
      </vt:variant>
      <vt:variant>
        <vt:i4>327686</vt:i4>
      </vt:variant>
      <vt:variant>
        <vt:i4>96</vt:i4>
      </vt:variant>
      <vt:variant>
        <vt:i4>0</vt:i4>
      </vt:variant>
      <vt:variant>
        <vt:i4>5</vt:i4>
      </vt:variant>
      <vt:variant>
        <vt:lpwstr>https://www.wastesorted.wa.gov.au/be-a-great-sort/recycle</vt:lpwstr>
      </vt:variant>
      <vt:variant>
        <vt:lpwstr/>
      </vt:variant>
      <vt:variant>
        <vt:i4>1245196</vt:i4>
      </vt:variant>
      <vt:variant>
        <vt:i4>93</vt:i4>
      </vt:variant>
      <vt:variant>
        <vt:i4>0</vt:i4>
      </vt:variant>
      <vt:variant>
        <vt:i4>5</vt:i4>
      </vt:variant>
      <vt:variant>
        <vt:lpwstr>https://www.youtube.com/watch?v=RNDIDppWPcQ&amp;t=44s</vt:lpwstr>
      </vt:variant>
      <vt:variant>
        <vt:lpwstr/>
      </vt:variant>
      <vt:variant>
        <vt:i4>5701654</vt:i4>
      </vt:variant>
      <vt:variant>
        <vt:i4>90</vt:i4>
      </vt:variant>
      <vt:variant>
        <vt:i4>0</vt:i4>
      </vt:variant>
      <vt:variant>
        <vt:i4>5</vt:i4>
      </vt:variant>
      <vt:variant>
        <vt:lpwstr>https://www.facebook.com/hashtag/beagreatsort?__eep__=6&amp;__cft__%5b0%5d=AZU_ZwO-Hh8XiOV8DS0YKSK5T3L3PSXQ52QyO_xdCrH0R6fcGoEBLQVEoeiQ8NuQjQjQfGfTmohDcETfwI58orITI5smjWivitFHtdzvuBcOwtxNez9nXJQl8o3jy-Zs02PFVnDUmDaTo4iYkqH766U_IQ7uC6wNAE_9sJHFctx3QccwymieIj1TCGu4yGOltzw&amp;__tn__=*NK-R</vt:lpwstr>
      </vt:variant>
      <vt:variant>
        <vt:lpwstr/>
      </vt:variant>
      <vt:variant>
        <vt:i4>5963800</vt:i4>
      </vt:variant>
      <vt:variant>
        <vt:i4>87</vt:i4>
      </vt:variant>
      <vt:variant>
        <vt:i4>0</vt:i4>
      </vt:variant>
      <vt:variant>
        <vt:i4>5</vt:i4>
      </vt:variant>
      <vt:variant>
        <vt:lpwstr>https://www.facebook.com/hashtag/wastesorted?__eep__=6&amp;__cft__%5b0%5d=AZU_ZwO-Hh8XiOV8DS0YKSK5T3L3PSXQ52QyO_xdCrH0R6fcGoEBLQVEoeiQ8NuQjQjQfGfTmohDcETfwI58orITI5smjWivitFHtdzvuBcOwtxNez9nXJQl8o3jy-Zs02PFVnDUmDaTo4iYkqH766U_IQ7uC6wNAE_9sJHFctx3QccwymieIj1TCGu4yGOltzw&amp;__tn__=*NK-R</vt:lpwstr>
      </vt:variant>
      <vt:variant>
        <vt:lpwstr/>
      </vt:variant>
      <vt:variant>
        <vt:i4>3211315</vt:i4>
      </vt:variant>
      <vt:variant>
        <vt:i4>84</vt:i4>
      </vt:variant>
      <vt:variant>
        <vt:i4>0</vt:i4>
      </vt:variant>
      <vt:variant>
        <vt:i4>5</vt:i4>
      </vt:variant>
      <vt:variant>
        <vt:lpwstr>http://www.wastesorted.wa.gov.au/batteries</vt:lpwstr>
      </vt:variant>
      <vt:variant>
        <vt:lpwstr/>
      </vt:variant>
      <vt:variant>
        <vt:i4>5701654</vt:i4>
      </vt:variant>
      <vt:variant>
        <vt:i4>81</vt:i4>
      </vt:variant>
      <vt:variant>
        <vt:i4>0</vt:i4>
      </vt:variant>
      <vt:variant>
        <vt:i4>5</vt:i4>
      </vt:variant>
      <vt:variant>
        <vt:lpwstr>https://www.facebook.com/hashtag/beagreatsort?__eep__=6&amp;__cft__%5b0%5d=AZU_ZwO-Hh8XiOV8DS0YKSK5T3L3PSXQ52QyO_xdCrH0R6fcGoEBLQVEoeiQ8NuQjQjQfGfTmohDcETfwI58orITI5smjWivitFHtdzvuBcOwtxNez9nXJQl8o3jy-Zs02PFVnDUmDaTo4iYkqH766U_IQ7uC6wNAE_9sJHFctx3QccwymieIj1TCGu4yGOltzw&amp;__tn__=*NK-R</vt:lpwstr>
      </vt:variant>
      <vt:variant>
        <vt:lpwstr/>
      </vt:variant>
      <vt:variant>
        <vt:i4>5963800</vt:i4>
      </vt:variant>
      <vt:variant>
        <vt:i4>78</vt:i4>
      </vt:variant>
      <vt:variant>
        <vt:i4>0</vt:i4>
      </vt:variant>
      <vt:variant>
        <vt:i4>5</vt:i4>
      </vt:variant>
      <vt:variant>
        <vt:lpwstr>https://www.facebook.com/hashtag/wastesorted?__eep__=6&amp;__cft__%5b0%5d=AZU_ZwO-Hh8XiOV8DS0YKSK5T3L3PSXQ52QyO_xdCrH0R6fcGoEBLQVEoeiQ8NuQjQjQfGfTmohDcETfwI58orITI5smjWivitFHtdzvuBcOwtxNez9nXJQl8o3jy-Zs02PFVnDUmDaTo4iYkqH766U_IQ7uC6wNAE_9sJHFctx3QccwymieIj1TCGu4yGOltzw&amp;__tn__=*NK-R</vt:lpwstr>
      </vt:variant>
      <vt:variant>
        <vt:lpwstr/>
      </vt:variant>
      <vt:variant>
        <vt:i4>327686</vt:i4>
      </vt:variant>
      <vt:variant>
        <vt:i4>75</vt:i4>
      </vt:variant>
      <vt:variant>
        <vt:i4>0</vt:i4>
      </vt:variant>
      <vt:variant>
        <vt:i4>5</vt:i4>
      </vt:variant>
      <vt:variant>
        <vt:lpwstr>https://www.wastesorted.wa.gov.au/be-a-great-sort/recycle</vt:lpwstr>
      </vt:variant>
      <vt:variant>
        <vt:lpwstr/>
      </vt:variant>
      <vt:variant>
        <vt:i4>5767198</vt:i4>
      </vt:variant>
      <vt:variant>
        <vt:i4>72</vt:i4>
      </vt:variant>
      <vt:variant>
        <vt:i4>0</vt:i4>
      </vt:variant>
      <vt:variant>
        <vt:i4>5</vt:i4>
      </vt:variant>
      <vt:variant>
        <vt:lpwstr>http://www.wastesorted.wa.gov.au/</vt:lpwstr>
      </vt:variant>
      <vt:variant>
        <vt:lpwstr/>
      </vt:variant>
      <vt:variant>
        <vt:i4>5701654</vt:i4>
      </vt:variant>
      <vt:variant>
        <vt:i4>69</vt:i4>
      </vt:variant>
      <vt:variant>
        <vt:i4>0</vt:i4>
      </vt:variant>
      <vt:variant>
        <vt:i4>5</vt:i4>
      </vt:variant>
      <vt:variant>
        <vt:lpwstr>https://www.facebook.com/hashtag/beagreatsort?__eep__=6&amp;__cft__%5b0%5d=AZU_ZwO-Hh8XiOV8DS0YKSK5T3L3PSXQ52QyO_xdCrH0R6fcGoEBLQVEoeiQ8NuQjQjQfGfTmohDcETfwI58orITI5smjWivitFHtdzvuBcOwtxNez9nXJQl8o3jy-Zs02PFVnDUmDaTo4iYkqH766U_IQ7uC6wNAE_9sJHFctx3QccwymieIj1TCGu4yGOltzw&amp;__tn__=*NK-R</vt:lpwstr>
      </vt:variant>
      <vt:variant>
        <vt:lpwstr/>
      </vt:variant>
      <vt:variant>
        <vt:i4>5963800</vt:i4>
      </vt:variant>
      <vt:variant>
        <vt:i4>66</vt:i4>
      </vt:variant>
      <vt:variant>
        <vt:i4>0</vt:i4>
      </vt:variant>
      <vt:variant>
        <vt:i4>5</vt:i4>
      </vt:variant>
      <vt:variant>
        <vt:lpwstr>https://www.facebook.com/hashtag/wastesorted?__eep__=6&amp;__cft__%5b0%5d=AZU_ZwO-Hh8XiOV8DS0YKSK5T3L3PSXQ52QyO_xdCrH0R6fcGoEBLQVEoeiQ8NuQjQjQfGfTmohDcETfwI58orITI5smjWivitFHtdzvuBcOwtxNez9nXJQl8o3jy-Zs02PFVnDUmDaTo4iYkqH766U_IQ7uC6wNAE_9sJHFctx3QccwymieIj1TCGu4yGOltzw&amp;__tn__=*NK-R</vt:lpwstr>
      </vt:variant>
      <vt:variant>
        <vt:lpwstr/>
      </vt:variant>
      <vt:variant>
        <vt:i4>7405675</vt:i4>
      </vt:variant>
      <vt:variant>
        <vt:i4>63</vt:i4>
      </vt:variant>
      <vt:variant>
        <vt:i4>0</vt:i4>
      </vt:variant>
      <vt:variant>
        <vt:i4>5</vt:i4>
      </vt:variant>
      <vt:variant>
        <vt:lpwstr>https://www.wastesorted.wa.gov.au/be-a-great-sort/take</vt:lpwstr>
      </vt:variant>
      <vt:variant>
        <vt:lpwstr/>
      </vt:variant>
      <vt:variant>
        <vt:i4>7602227</vt:i4>
      </vt:variant>
      <vt:variant>
        <vt:i4>60</vt:i4>
      </vt:variant>
      <vt:variant>
        <vt:i4>0</vt:i4>
      </vt:variant>
      <vt:variant>
        <vt:i4>5</vt:i4>
      </vt:variant>
      <vt:variant>
        <vt:lpwstr>https://www.youtube.com/watch?v=q-N5waafu4o</vt:lpwstr>
      </vt:variant>
      <vt:variant>
        <vt:lpwstr/>
      </vt:variant>
      <vt:variant>
        <vt:i4>5701654</vt:i4>
      </vt:variant>
      <vt:variant>
        <vt:i4>57</vt:i4>
      </vt:variant>
      <vt:variant>
        <vt:i4>0</vt:i4>
      </vt:variant>
      <vt:variant>
        <vt:i4>5</vt:i4>
      </vt:variant>
      <vt:variant>
        <vt:lpwstr>https://www.facebook.com/hashtag/beagreatsort?__eep__=6&amp;__cft__%5b0%5d=AZU_ZwO-Hh8XiOV8DS0YKSK5T3L3PSXQ52QyO_xdCrH0R6fcGoEBLQVEoeiQ8NuQjQjQfGfTmohDcETfwI58orITI5smjWivitFHtdzvuBcOwtxNez9nXJQl8o3jy-Zs02PFVnDUmDaTo4iYkqH766U_IQ7uC6wNAE_9sJHFctx3QccwymieIj1TCGu4yGOltzw&amp;__tn__=*NK-R</vt:lpwstr>
      </vt:variant>
      <vt:variant>
        <vt:lpwstr/>
      </vt:variant>
      <vt:variant>
        <vt:i4>5963800</vt:i4>
      </vt:variant>
      <vt:variant>
        <vt:i4>54</vt:i4>
      </vt:variant>
      <vt:variant>
        <vt:i4>0</vt:i4>
      </vt:variant>
      <vt:variant>
        <vt:i4>5</vt:i4>
      </vt:variant>
      <vt:variant>
        <vt:lpwstr>https://www.facebook.com/hashtag/wastesorted?__eep__=6&amp;__cft__%5b0%5d=AZU_ZwO-Hh8XiOV8DS0YKSK5T3L3PSXQ52QyO_xdCrH0R6fcGoEBLQVEoeiQ8NuQjQjQfGfTmohDcETfwI58orITI5smjWivitFHtdzvuBcOwtxNez9nXJQl8o3jy-Zs02PFVnDUmDaTo4iYkqH766U_IQ7uC6wNAE_9sJHFctx3QccwymieIj1TCGu4yGOltzw&amp;__tn__=*NK-R</vt:lpwstr>
      </vt:variant>
      <vt:variant>
        <vt:lpwstr/>
      </vt:variant>
      <vt:variant>
        <vt:i4>327686</vt:i4>
      </vt:variant>
      <vt:variant>
        <vt:i4>51</vt:i4>
      </vt:variant>
      <vt:variant>
        <vt:i4>0</vt:i4>
      </vt:variant>
      <vt:variant>
        <vt:i4>5</vt:i4>
      </vt:variant>
      <vt:variant>
        <vt:lpwstr>https://www.wastesorted.wa.gov.au/be-a-great-sort/recycle</vt:lpwstr>
      </vt:variant>
      <vt:variant>
        <vt:lpwstr/>
      </vt:variant>
      <vt:variant>
        <vt:i4>5701654</vt:i4>
      </vt:variant>
      <vt:variant>
        <vt:i4>48</vt:i4>
      </vt:variant>
      <vt:variant>
        <vt:i4>0</vt:i4>
      </vt:variant>
      <vt:variant>
        <vt:i4>5</vt:i4>
      </vt:variant>
      <vt:variant>
        <vt:lpwstr>https://www.facebook.com/hashtag/beagreatsort?__eep__=6&amp;__cft__%5b0%5d=AZU_ZwO-Hh8XiOV8DS0YKSK5T3L3PSXQ52QyO_xdCrH0R6fcGoEBLQVEoeiQ8NuQjQjQfGfTmohDcETfwI58orITI5smjWivitFHtdzvuBcOwtxNez9nXJQl8o3jy-Zs02PFVnDUmDaTo4iYkqH766U_IQ7uC6wNAE_9sJHFctx3QccwymieIj1TCGu4yGOltzw&amp;__tn__=*NK-R</vt:lpwstr>
      </vt:variant>
      <vt:variant>
        <vt:lpwstr/>
      </vt:variant>
      <vt:variant>
        <vt:i4>5963800</vt:i4>
      </vt:variant>
      <vt:variant>
        <vt:i4>45</vt:i4>
      </vt:variant>
      <vt:variant>
        <vt:i4>0</vt:i4>
      </vt:variant>
      <vt:variant>
        <vt:i4>5</vt:i4>
      </vt:variant>
      <vt:variant>
        <vt:lpwstr>https://www.facebook.com/hashtag/wastesorted?__eep__=6&amp;__cft__%5b0%5d=AZU_ZwO-Hh8XiOV8DS0YKSK5T3L3PSXQ52QyO_xdCrH0R6fcGoEBLQVEoeiQ8NuQjQjQfGfTmohDcETfwI58orITI5smjWivitFHtdzvuBcOwtxNez9nXJQl8o3jy-Zs02PFVnDUmDaTo4iYkqH766U_IQ7uC6wNAE_9sJHFctx3QccwymieIj1TCGu4yGOltzw&amp;__tn__=*NK-R</vt:lpwstr>
      </vt:variant>
      <vt:variant>
        <vt:lpwstr/>
      </vt:variant>
      <vt:variant>
        <vt:i4>5767198</vt:i4>
      </vt:variant>
      <vt:variant>
        <vt:i4>42</vt:i4>
      </vt:variant>
      <vt:variant>
        <vt:i4>0</vt:i4>
      </vt:variant>
      <vt:variant>
        <vt:i4>5</vt:i4>
      </vt:variant>
      <vt:variant>
        <vt:lpwstr>http://www.wastesorted.wa.gov.au/</vt:lpwstr>
      </vt:variant>
      <vt:variant>
        <vt:lpwstr/>
      </vt:variant>
      <vt:variant>
        <vt:i4>5767198</vt:i4>
      </vt:variant>
      <vt:variant>
        <vt:i4>39</vt:i4>
      </vt:variant>
      <vt:variant>
        <vt:i4>0</vt:i4>
      </vt:variant>
      <vt:variant>
        <vt:i4>5</vt:i4>
      </vt:variant>
      <vt:variant>
        <vt:lpwstr>http://www.wastesorted.wa.gov.au/</vt:lpwstr>
      </vt:variant>
      <vt:variant>
        <vt:lpwstr/>
      </vt:variant>
      <vt:variant>
        <vt:i4>5701654</vt:i4>
      </vt:variant>
      <vt:variant>
        <vt:i4>36</vt:i4>
      </vt:variant>
      <vt:variant>
        <vt:i4>0</vt:i4>
      </vt:variant>
      <vt:variant>
        <vt:i4>5</vt:i4>
      </vt:variant>
      <vt:variant>
        <vt:lpwstr>https://www.facebook.com/hashtag/beagreatsort?__eep__=6&amp;__cft__%5b0%5d=AZU_ZwO-Hh8XiOV8DS0YKSK5T3L3PSXQ52QyO_xdCrH0R6fcGoEBLQVEoeiQ8NuQjQjQfGfTmohDcETfwI58orITI5smjWivitFHtdzvuBcOwtxNez9nXJQl8o3jy-Zs02PFVnDUmDaTo4iYkqH766U_IQ7uC6wNAE_9sJHFctx3QccwymieIj1TCGu4yGOltzw&amp;__tn__=*NK-R</vt:lpwstr>
      </vt:variant>
      <vt:variant>
        <vt:lpwstr/>
      </vt:variant>
      <vt:variant>
        <vt:i4>5963800</vt:i4>
      </vt:variant>
      <vt:variant>
        <vt:i4>33</vt:i4>
      </vt:variant>
      <vt:variant>
        <vt:i4>0</vt:i4>
      </vt:variant>
      <vt:variant>
        <vt:i4>5</vt:i4>
      </vt:variant>
      <vt:variant>
        <vt:lpwstr>https://www.facebook.com/hashtag/wastesorted?__eep__=6&amp;__cft__%5b0%5d=AZU_ZwO-Hh8XiOV8DS0YKSK5T3L3PSXQ52QyO_xdCrH0R6fcGoEBLQVEoeiQ8NuQjQjQfGfTmohDcETfwI58orITI5smjWivitFHtdzvuBcOwtxNez9nXJQl8o3jy-Zs02PFVnDUmDaTo4iYkqH766U_IQ7uC6wNAE_9sJHFctx3QccwymieIj1TCGu4yGOltzw&amp;__tn__=*NK-R</vt:lpwstr>
      </vt:variant>
      <vt:variant>
        <vt:lpwstr/>
      </vt:variant>
      <vt:variant>
        <vt:i4>5767179</vt:i4>
      </vt:variant>
      <vt:variant>
        <vt:i4>30</vt:i4>
      </vt:variant>
      <vt:variant>
        <vt:i4>0</vt:i4>
      </vt:variant>
      <vt:variant>
        <vt:i4>5</vt:i4>
      </vt:variant>
      <vt:variant>
        <vt:lpwstr>https://www.wastesorted.wa.gov.au/be-a-great-sort/earth-cycle</vt:lpwstr>
      </vt:variant>
      <vt:variant>
        <vt:lpwstr/>
      </vt:variant>
      <vt:variant>
        <vt:i4>7274606</vt:i4>
      </vt:variant>
      <vt:variant>
        <vt:i4>27</vt:i4>
      </vt:variant>
      <vt:variant>
        <vt:i4>0</vt:i4>
      </vt:variant>
      <vt:variant>
        <vt:i4>5</vt:i4>
      </vt:variant>
      <vt:variant>
        <vt:lpwstr>https://www.youtube.com/watch?v=H8ocjhzd6GU</vt:lpwstr>
      </vt:variant>
      <vt:variant>
        <vt:lpwstr/>
      </vt:variant>
      <vt:variant>
        <vt:i4>6815789</vt:i4>
      </vt:variant>
      <vt:variant>
        <vt:i4>24</vt:i4>
      </vt:variant>
      <vt:variant>
        <vt:i4>0</vt:i4>
      </vt:variant>
      <vt:variant>
        <vt:i4>5</vt:i4>
      </vt:variant>
      <vt:variant>
        <vt:lpwstr>https://www.facebook.com/hashtag/wastesorted?__eep__=6&amp;__cft__%5b0%5d=AZUa9htgAICAvYAOKScvD_TX3167W9-zMdPp47Ui2vCJq3nMfP3_Wf8rn3ByIJyout9o9YPRZ8ZrlCU9rNYUlsz6o7oZNcNopB-n-alILSCIoM48U-Iu0K94Za8Hr2mSbTd_Ki3soPWNR4UV1958Z4zjXRDfb7LjWwxVOH3omZP9NdMW11E_9eU-2EGrKljGahU&amp;__tn__=*NK-R</vt:lpwstr>
      </vt:variant>
      <vt:variant>
        <vt:lpwstr/>
      </vt:variant>
      <vt:variant>
        <vt:i4>3276880</vt:i4>
      </vt:variant>
      <vt:variant>
        <vt:i4>21</vt:i4>
      </vt:variant>
      <vt:variant>
        <vt:i4>0</vt:i4>
      </vt:variant>
      <vt:variant>
        <vt:i4>5</vt:i4>
      </vt:variant>
      <vt:variant>
        <vt:lpwstr>https://www.facebook.com/hashtag/wasteauthoritywa?__eep__=6&amp;__cft__%5b0%5d=AZUa9htgAICAvYAOKScvD_TX3167W9-zMdPp47Ui2vCJq3nMfP3_Wf8rn3ByIJyout9o9YPRZ8ZrlCU9rNYUlsz6o7oZNcNopB-n-alILSCIoM48U-Iu0K94Za8Hr2mSbTd_Ki3soPWNR4UV1958Z4zjXRDfb7LjWwxVOH3omZP9NdMW11E_9eU-2EGrKljGahU&amp;__tn__=*NK-R</vt:lpwstr>
      </vt:variant>
      <vt:variant>
        <vt:lpwstr/>
      </vt:variant>
      <vt:variant>
        <vt:i4>327686</vt:i4>
      </vt:variant>
      <vt:variant>
        <vt:i4>18</vt:i4>
      </vt:variant>
      <vt:variant>
        <vt:i4>0</vt:i4>
      </vt:variant>
      <vt:variant>
        <vt:i4>5</vt:i4>
      </vt:variant>
      <vt:variant>
        <vt:lpwstr>https://www.wastesorted.wa.gov.au/be-a-great-sort/recycle</vt:lpwstr>
      </vt:variant>
      <vt:variant>
        <vt:lpwstr/>
      </vt:variant>
      <vt:variant>
        <vt:i4>6553643</vt:i4>
      </vt:variant>
      <vt:variant>
        <vt:i4>15</vt:i4>
      </vt:variant>
      <vt:variant>
        <vt:i4>0</vt:i4>
      </vt:variant>
      <vt:variant>
        <vt:i4>5</vt:i4>
      </vt:variant>
      <vt:variant>
        <vt:lpwstr>https://www.youtube.com/watch?v=qWNtiDB9pEM</vt:lpwstr>
      </vt:variant>
      <vt:variant>
        <vt:lpwstr/>
      </vt:variant>
      <vt:variant>
        <vt:i4>5701654</vt:i4>
      </vt:variant>
      <vt:variant>
        <vt:i4>12</vt:i4>
      </vt:variant>
      <vt:variant>
        <vt:i4>0</vt:i4>
      </vt:variant>
      <vt:variant>
        <vt:i4>5</vt:i4>
      </vt:variant>
      <vt:variant>
        <vt:lpwstr>https://www.facebook.com/hashtag/beagreatsort?__eep__=6&amp;__cft__%5b0%5d=AZU_ZwO-Hh8XiOV8DS0YKSK5T3L3PSXQ52QyO_xdCrH0R6fcGoEBLQVEoeiQ8NuQjQjQfGfTmohDcETfwI58orITI5smjWivitFHtdzvuBcOwtxNez9nXJQl8o3jy-Zs02PFVnDUmDaTo4iYkqH766U_IQ7uC6wNAE_9sJHFctx3QccwymieIj1TCGu4yGOltzw&amp;__tn__=*NK-R</vt:lpwstr>
      </vt:variant>
      <vt:variant>
        <vt:lpwstr/>
      </vt:variant>
      <vt:variant>
        <vt:i4>5963800</vt:i4>
      </vt:variant>
      <vt:variant>
        <vt:i4>9</vt:i4>
      </vt:variant>
      <vt:variant>
        <vt:i4>0</vt:i4>
      </vt:variant>
      <vt:variant>
        <vt:i4>5</vt:i4>
      </vt:variant>
      <vt:variant>
        <vt:lpwstr>https://www.facebook.com/hashtag/wastesorted?__eep__=6&amp;__cft__%5b0%5d=AZU_ZwO-Hh8XiOV8DS0YKSK5T3L3PSXQ52QyO_xdCrH0R6fcGoEBLQVEoeiQ8NuQjQjQfGfTmohDcETfwI58orITI5smjWivitFHtdzvuBcOwtxNez9nXJQl8o3jy-Zs02PFVnDUmDaTo4iYkqH766U_IQ7uC6wNAE_9sJHFctx3QccwymieIj1TCGu4yGOltzw&amp;__tn__=*NK-R</vt:lpwstr>
      </vt:variant>
      <vt:variant>
        <vt:lpwstr/>
      </vt:variant>
      <vt:variant>
        <vt:i4>327686</vt:i4>
      </vt:variant>
      <vt:variant>
        <vt:i4>6</vt:i4>
      </vt:variant>
      <vt:variant>
        <vt:i4>0</vt:i4>
      </vt:variant>
      <vt:variant>
        <vt:i4>5</vt:i4>
      </vt:variant>
      <vt:variant>
        <vt:lpwstr>https://www.wastesorted.wa.gov.au/be-a-great-sort/recycle</vt:lpwstr>
      </vt:variant>
      <vt:variant>
        <vt:lpwstr/>
      </vt:variant>
      <vt:variant>
        <vt:i4>5767198</vt:i4>
      </vt:variant>
      <vt:variant>
        <vt:i4>3</vt:i4>
      </vt:variant>
      <vt:variant>
        <vt:i4>0</vt:i4>
      </vt:variant>
      <vt:variant>
        <vt:i4>5</vt:i4>
      </vt:variant>
      <vt:variant>
        <vt:lpwstr>http://www.wastesorted.wa.gov.au/</vt:lpwstr>
      </vt:variant>
      <vt:variant>
        <vt:lpwstr/>
      </vt:variant>
      <vt:variant>
        <vt:i4>6553643</vt:i4>
      </vt:variant>
      <vt:variant>
        <vt:i4>0</vt:i4>
      </vt:variant>
      <vt:variant>
        <vt:i4>0</vt:i4>
      </vt:variant>
      <vt:variant>
        <vt:i4>5</vt:i4>
      </vt:variant>
      <vt:variant>
        <vt:lpwstr>https://www.youtube.com/watch?v=qWNtiDB9pEM</vt:lpwstr>
      </vt:variant>
      <vt:variant>
        <vt:lpwstr/>
      </vt:variant>
      <vt:variant>
        <vt:i4>3932233</vt:i4>
      </vt:variant>
      <vt:variant>
        <vt:i4>3</vt:i4>
      </vt:variant>
      <vt:variant>
        <vt:i4>0</vt:i4>
      </vt:variant>
      <vt:variant>
        <vt:i4>5</vt:i4>
      </vt:variant>
      <vt:variant>
        <vt:lpwstr>https://www.youtube.com/@wastesorted9404/videos</vt:lpwstr>
      </vt:variant>
      <vt:variant>
        <vt:lpwstr/>
      </vt:variant>
      <vt:variant>
        <vt:i4>3932233</vt:i4>
      </vt:variant>
      <vt:variant>
        <vt:i4>0</vt:i4>
      </vt:variant>
      <vt:variant>
        <vt:i4>0</vt:i4>
      </vt:variant>
      <vt:variant>
        <vt:i4>5</vt:i4>
      </vt:variant>
      <vt:variant>
        <vt:lpwstr>https://www.youtube.com/@wastesorted9404/videos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Goodin, Elise</dc:creator>
  <cp:keywords/>
  <cp:lastModifiedBy>Riana Bhatt</cp:lastModifiedBy>
  <cp:revision>5</cp:revision>
  <cp:lastPrinted>2023-03-18T12:29:00Z</cp:lastPrinted>
  <dcterms:created xsi:type="dcterms:W3CDTF">2023-11-01T04:16:00Z</dcterms:created>
  <dcterms:modified xsi:type="dcterms:W3CDTF">2023-11-01T04:36:00Z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0x0101004E629D3CCCA0ED44BAD6B64AE9ACB82900A2E7B93520312C4B8B21307F73A2A2F1</vt:lpwstr>
  </property>
  <property fmtid="{D5CDD505-2E9C-101B-9397-08002B2CF9AE}" pid="3" name="MediaServiceImageTags">
    <vt:lpwstr/>
  </property>
</Properties>
</file>